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C05" w:rsidRPr="00942C05" w:rsidRDefault="00942C05" w:rsidP="00942C0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C05"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942C05" w:rsidRPr="00942C05" w:rsidRDefault="00942C05" w:rsidP="00942C0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C05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</w:p>
    <w:p w:rsidR="00942C05" w:rsidRPr="00942C05" w:rsidRDefault="00942C05" w:rsidP="00942C0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C05">
        <w:rPr>
          <w:rFonts w:ascii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</w:p>
    <w:p w:rsidR="00942C05" w:rsidRPr="00942C05" w:rsidRDefault="00942C05" w:rsidP="00942C05">
      <w:pPr>
        <w:pStyle w:val="20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C05">
        <w:rPr>
          <w:rFonts w:ascii="Times New Roman" w:hAnsi="Times New Roman" w:cs="Times New Roman"/>
          <w:sz w:val="28"/>
          <w:szCs w:val="28"/>
        </w:rPr>
        <w:t xml:space="preserve"> «Амурский политехнический техникум»</w:t>
      </w:r>
    </w:p>
    <w:p w:rsidR="00942C05" w:rsidRPr="00942C05" w:rsidRDefault="00942C05" w:rsidP="00942C05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942C05" w:rsidRPr="00942C05" w:rsidRDefault="00942C05" w:rsidP="00942C05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42C05">
        <w:rPr>
          <w:rFonts w:ascii="Times New Roman" w:hAnsi="Times New Roman" w:cs="Times New Roman"/>
          <w:b/>
          <w:caps/>
          <w:sz w:val="28"/>
          <w:szCs w:val="28"/>
        </w:rPr>
        <w:t xml:space="preserve">ПРОГРАММа </w:t>
      </w:r>
      <w:r w:rsidR="00917D02">
        <w:rPr>
          <w:rFonts w:ascii="Times New Roman" w:hAnsi="Times New Roman" w:cs="Times New Roman"/>
          <w:b/>
          <w:caps/>
          <w:sz w:val="28"/>
          <w:szCs w:val="28"/>
        </w:rPr>
        <w:t>УЧЕБНОЙ ПРАКТИКИ</w:t>
      </w:r>
    </w:p>
    <w:p w:rsidR="004D4C06" w:rsidRPr="00942C05" w:rsidRDefault="004D4C06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профессии 15.01.05 Сварщик (ручной дуговой и частично механизи</w:t>
      </w:r>
      <w:r w:rsidR="0071671E">
        <w:rPr>
          <w:rFonts w:ascii="Times New Roman" w:hAnsi="Times New Roman" w:cs="Times New Roman"/>
          <w:b/>
          <w:sz w:val="28"/>
          <w:szCs w:val="28"/>
        </w:rPr>
        <w:t>рованной сварки (</w:t>
      </w:r>
      <w:r>
        <w:rPr>
          <w:rFonts w:ascii="Times New Roman" w:hAnsi="Times New Roman" w:cs="Times New Roman"/>
          <w:b/>
          <w:sz w:val="28"/>
          <w:szCs w:val="28"/>
        </w:rPr>
        <w:t>наплавки))</w:t>
      </w:r>
    </w:p>
    <w:p w:rsidR="00942C05" w:rsidRPr="00942C05" w:rsidRDefault="00942C05" w:rsidP="009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i/>
          <w:caps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42C05" w:rsidRPr="00942C05" w:rsidRDefault="00942C05" w:rsidP="00E677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77B5" w:rsidRDefault="00E677B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77B5" w:rsidRDefault="00E677B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77B5" w:rsidRDefault="00E677B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77B5" w:rsidRPr="00942C05" w:rsidRDefault="00E677B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z w:val="28"/>
          <w:szCs w:val="28"/>
        </w:rPr>
      </w:pPr>
    </w:p>
    <w:p w:rsidR="00942C05" w:rsidRPr="00942C05" w:rsidRDefault="00942C05" w:rsidP="00942C0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942C05">
        <w:rPr>
          <w:spacing w:val="-2"/>
          <w:sz w:val="28"/>
          <w:szCs w:val="28"/>
        </w:rPr>
        <w:t>Амурск</w:t>
      </w:r>
    </w:p>
    <w:p w:rsidR="00942C05" w:rsidRDefault="00C86A49" w:rsidP="009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2025</w:t>
      </w:r>
    </w:p>
    <w:p w:rsidR="00E677B5" w:rsidRPr="00942C05" w:rsidRDefault="00E677B5" w:rsidP="009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942C05" w:rsidRPr="00942C05" w:rsidTr="00942C05">
        <w:tc>
          <w:tcPr>
            <w:tcW w:w="4968" w:type="dxa"/>
          </w:tcPr>
          <w:p w:rsidR="00942C05" w:rsidRPr="00942C05" w:rsidRDefault="00942C05" w:rsidP="00942C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C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СОГЛАСОВАНО</w:t>
            </w:r>
          </w:p>
          <w:p w:rsidR="00942C05" w:rsidRPr="00942C05" w:rsidRDefault="00942C05" w:rsidP="00942C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C05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942C05" w:rsidRPr="00942C05" w:rsidRDefault="00942C05" w:rsidP="00942C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C05">
              <w:rPr>
                <w:rFonts w:ascii="Times New Roman" w:hAnsi="Times New Roman" w:cs="Times New Roman"/>
                <w:sz w:val="28"/>
                <w:szCs w:val="28"/>
              </w:rPr>
              <w:t>предметно-цикловой комиссии</w:t>
            </w:r>
          </w:p>
          <w:p w:rsidR="00942C05" w:rsidRPr="00942C05" w:rsidRDefault="00240357" w:rsidP="00942C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материалов</w:t>
            </w:r>
          </w:p>
          <w:p w:rsidR="00942C05" w:rsidRPr="00942C05" w:rsidRDefault="00942C05" w:rsidP="00942C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C05">
              <w:rPr>
                <w:rFonts w:ascii="Times New Roman" w:hAnsi="Times New Roman" w:cs="Times New Roman"/>
                <w:sz w:val="28"/>
                <w:szCs w:val="28"/>
              </w:rPr>
              <w:t>_______Е.А. Мартинович</w:t>
            </w:r>
          </w:p>
          <w:p w:rsidR="00942C05" w:rsidRPr="00942C05" w:rsidRDefault="00942C05" w:rsidP="00337F5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C05">
              <w:rPr>
                <w:rFonts w:ascii="Times New Roman" w:hAnsi="Times New Roman" w:cs="Times New Roman"/>
                <w:sz w:val="28"/>
                <w:szCs w:val="28"/>
              </w:rPr>
              <w:t xml:space="preserve">«___» </w:t>
            </w:r>
            <w:r w:rsidR="00C86A49">
              <w:rPr>
                <w:rFonts w:ascii="Times New Roman" w:hAnsi="Times New Roman" w:cs="Times New Roman"/>
                <w:sz w:val="28"/>
                <w:szCs w:val="28"/>
              </w:rPr>
              <w:t>____________ 2025</w:t>
            </w:r>
            <w:r w:rsidRPr="00942C0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</w:tcPr>
          <w:p w:rsidR="00942C05" w:rsidRPr="00942C05" w:rsidRDefault="00942C05" w:rsidP="00942C05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942C05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E166C1" w:rsidRDefault="00942C05" w:rsidP="00942C05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942C05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942C05" w:rsidRPr="00942C05" w:rsidRDefault="00942C05" w:rsidP="00A65F29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942C05">
              <w:rPr>
                <w:rFonts w:ascii="Times New Roman" w:hAnsi="Times New Roman"/>
                <w:b w:val="0"/>
                <w:sz w:val="28"/>
                <w:szCs w:val="28"/>
              </w:rPr>
              <w:t>по учебно</w:t>
            </w:r>
            <w:r w:rsidR="00135A45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  <w:r w:rsidR="0071671E">
              <w:rPr>
                <w:rFonts w:ascii="Times New Roman" w:hAnsi="Times New Roman"/>
                <w:b w:val="0"/>
                <w:sz w:val="28"/>
                <w:szCs w:val="28"/>
              </w:rPr>
              <w:t xml:space="preserve"> пр</w:t>
            </w:r>
            <w:r w:rsidR="00135A45">
              <w:rPr>
                <w:rFonts w:ascii="Times New Roman" w:hAnsi="Times New Roman"/>
                <w:b w:val="0"/>
                <w:sz w:val="28"/>
                <w:szCs w:val="28"/>
              </w:rPr>
              <w:t>оизводственной</w:t>
            </w:r>
            <w:r w:rsidRPr="00942C05">
              <w:rPr>
                <w:rFonts w:ascii="Times New Roman" w:hAnsi="Times New Roman"/>
                <w:b w:val="0"/>
                <w:sz w:val="28"/>
                <w:szCs w:val="28"/>
              </w:rPr>
              <w:t>работе</w:t>
            </w:r>
          </w:p>
          <w:p w:rsidR="00942C05" w:rsidRPr="00942C05" w:rsidRDefault="00942C05" w:rsidP="00942C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C05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B34231">
              <w:rPr>
                <w:rFonts w:ascii="Times New Roman" w:hAnsi="Times New Roman" w:cs="Times New Roman"/>
                <w:sz w:val="28"/>
                <w:szCs w:val="28"/>
              </w:rPr>
              <w:t>В.Б. Вдовенко</w:t>
            </w:r>
          </w:p>
          <w:p w:rsidR="00942C05" w:rsidRPr="00942C05" w:rsidRDefault="00135A45" w:rsidP="00942C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_______________</w:t>
            </w:r>
            <w:r w:rsidR="00C86A49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942C05" w:rsidRPr="00942C0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942C05" w:rsidRPr="00942C05" w:rsidRDefault="00942C05" w:rsidP="00942C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2C05" w:rsidRPr="00214404" w:rsidRDefault="00625D40" w:rsidP="00625D40">
      <w:pPr>
        <w:widowControl w:val="0"/>
        <w:tabs>
          <w:tab w:val="left" w:pos="916"/>
          <w:tab w:val="left" w:pos="5216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 </w:t>
      </w:r>
      <w:r w:rsidR="00214404">
        <w:rPr>
          <w:rFonts w:ascii="Times New Roman" w:hAnsi="Times New Roman" w:cs="Times New Roman"/>
          <w:sz w:val="28"/>
          <w:szCs w:val="28"/>
        </w:rPr>
        <w:t xml:space="preserve">учебной практики </w:t>
      </w:r>
      <w:r w:rsidR="00942C05" w:rsidRPr="00942C05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по профессии 15.01.05 Сварщик (ручной и частично механизированной сварки (наплавки))</w:t>
      </w:r>
    </w:p>
    <w:p w:rsidR="00942C05" w:rsidRPr="00942C05" w:rsidRDefault="00942C05" w:rsidP="00214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214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</w:rPr>
      </w:pPr>
      <w:r w:rsidRPr="00942C05">
        <w:rPr>
          <w:rFonts w:ascii="Times New Roman" w:hAnsi="Times New Roman" w:cs="Times New Roman"/>
          <w:sz w:val="28"/>
          <w:szCs w:val="28"/>
        </w:rPr>
        <w:t>Организация-разработчик</w:t>
      </w:r>
      <w:r w:rsidRPr="00942C05">
        <w:rPr>
          <w:rFonts w:ascii="Times New Roman" w:hAnsi="Times New Roman" w:cs="Times New Roman"/>
          <w:b/>
          <w:sz w:val="28"/>
          <w:szCs w:val="28"/>
        </w:rPr>
        <w:t>:</w:t>
      </w:r>
      <w:r w:rsidR="00DF2C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2C05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профессиональное образовательное учреждение «Амурский политехнический техникум» </w:t>
      </w: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2C05" w:rsidRPr="00214404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4404">
        <w:rPr>
          <w:rFonts w:ascii="Times New Roman" w:hAnsi="Times New Roman" w:cs="Times New Roman"/>
          <w:b/>
          <w:sz w:val="28"/>
          <w:szCs w:val="28"/>
        </w:rPr>
        <w:t>Разработчики:</w:t>
      </w: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C05">
        <w:rPr>
          <w:rFonts w:ascii="Times New Roman" w:hAnsi="Times New Roman" w:cs="Times New Roman"/>
          <w:sz w:val="28"/>
          <w:szCs w:val="28"/>
        </w:rPr>
        <w:t xml:space="preserve">Нижегородова Галина Григорьевна, мастер производственного обучения                                       </w:t>
      </w: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2C05" w:rsidRPr="00942C05" w:rsidRDefault="00942C05" w:rsidP="00942C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i/>
          <w:sz w:val="28"/>
          <w:szCs w:val="28"/>
        </w:rPr>
      </w:pPr>
    </w:p>
    <w:p w:rsidR="00942C05" w:rsidRPr="00942C05" w:rsidRDefault="00942C05" w:rsidP="00942C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942C05" w:rsidRPr="00942C05" w:rsidRDefault="00942C05" w:rsidP="00942C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942C05" w:rsidRPr="00942C05" w:rsidRDefault="00942C05" w:rsidP="00942C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942C05" w:rsidRPr="00942C05" w:rsidRDefault="00942C05" w:rsidP="00942C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942C05" w:rsidRPr="00942C05" w:rsidRDefault="00942C05" w:rsidP="00942C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942C05" w:rsidRPr="00942C05" w:rsidRDefault="00942C05" w:rsidP="00942C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2C05" w:rsidRPr="00942C05" w:rsidRDefault="00942C05" w:rsidP="00942C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1912" w:rsidRDefault="001A1912" w:rsidP="00942C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</w:p>
    <w:p w:rsidR="0071671E" w:rsidRPr="0071671E" w:rsidRDefault="0071671E" w:rsidP="0071671E"/>
    <w:p w:rsidR="00942C05" w:rsidRPr="00E677B5" w:rsidRDefault="00942C05" w:rsidP="00942C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E677B5">
        <w:rPr>
          <w:rFonts w:ascii="Times New Roman" w:hAnsi="Times New Roman" w:cs="Times New Roman"/>
          <w:color w:val="auto"/>
        </w:rPr>
        <w:lastRenderedPageBreak/>
        <w:t xml:space="preserve">СОДЕРЖАНИЕ </w:t>
      </w:r>
    </w:p>
    <w:p w:rsidR="00942C05" w:rsidRPr="00942C05" w:rsidRDefault="00942C05" w:rsidP="009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748"/>
        <w:gridCol w:w="1059"/>
      </w:tblGrid>
      <w:tr w:rsidR="00942C05" w:rsidRPr="00942C05" w:rsidTr="00942C05">
        <w:trPr>
          <w:trHeight w:val="931"/>
        </w:trPr>
        <w:tc>
          <w:tcPr>
            <w:tcW w:w="8748" w:type="dxa"/>
            <w:shd w:val="clear" w:color="auto" w:fill="auto"/>
          </w:tcPr>
          <w:p w:rsidR="00942C05" w:rsidRPr="00E677B5" w:rsidRDefault="00942C05" w:rsidP="00942C05">
            <w:pPr>
              <w:pStyle w:val="1"/>
              <w:snapToGrid w:val="0"/>
              <w:spacing w:before="0" w:line="240" w:lineRule="auto"/>
              <w:rPr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:rsidR="00942C05" w:rsidRPr="00E677B5" w:rsidRDefault="00942C05" w:rsidP="00942C05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:rsidR="00942C05" w:rsidRDefault="00942C05" w:rsidP="001A191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aps/>
                <w:color w:val="auto"/>
              </w:rPr>
            </w:pPr>
            <w:r w:rsidRPr="00E677B5">
              <w:rPr>
                <w:rFonts w:ascii="Times New Roman" w:hAnsi="Times New Roman" w:cs="Times New Roman"/>
                <w:b w:val="0"/>
                <w:caps/>
                <w:color w:val="auto"/>
              </w:rPr>
              <w:t>1.ПАСПОРТ  ПРОГРАММЫ</w:t>
            </w:r>
            <w:r w:rsidR="005559E6">
              <w:rPr>
                <w:rFonts w:ascii="Times New Roman" w:hAnsi="Times New Roman" w:cs="Times New Roman"/>
                <w:b w:val="0"/>
                <w:caps/>
                <w:color w:val="auto"/>
              </w:rPr>
              <w:t xml:space="preserve">УЧЕБНОЙ ПРАКТИКИ </w:t>
            </w:r>
          </w:p>
          <w:p w:rsidR="001A1912" w:rsidRPr="001A1912" w:rsidRDefault="001A1912" w:rsidP="001A1912"/>
        </w:tc>
        <w:tc>
          <w:tcPr>
            <w:tcW w:w="1059" w:type="dxa"/>
            <w:shd w:val="clear" w:color="auto" w:fill="auto"/>
          </w:tcPr>
          <w:p w:rsidR="00942C05" w:rsidRPr="00942C05" w:rsidRDefault="00942C05" w:rsidP="00942C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C05" w:rsidRPr="00942C05" w:rsidRDefault="00942C05" w:rsidP="00942C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C05" w:rsidRPr="005559E6" w:rsidRDefault="00942C05" w:rsidP="00942C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C05" w:rsidRPr="00942C05" w:rsidTr="001A1912">
        <w:trPr>
          <w:trHeight w:val="720"/>
        </w:trPr>
        <w:tc>
          <w:tcPr>
            <w:tcW w:w="8748" w:type="dxa"/>
            <w:shd w:val="clear" w:color="auto" w:fill="auto"/>
            <w:vAlign w:val="center"/>
          </w:tcPr>
          <w:p w:rsidR="001A1912" w:rsidRDefault="001A1912" w:rsidP="001A191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942C05" w:rsidRPr="00E677B5" w:rsidRDefault="00942C05" w:rsidP="001A191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677B5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2.результаты освоения </w:t>
            </w:r>
            <w:r w:rsidR="00C60A8C">
              <w:rPr>
                <w:rFonts w:ascii="Times New Roman" w:hAnsi="Times New Roman" w:cs="Times New Roman"/>
                <w:caps/>
                <w:sz w:val="28"/>
                <w:szCs w:val="28"/>
              </w:rPr>
              <w:t>ПР</w:t>
            </w:r>
            <w:r w:rsidR="00C579BC">
              <w:rPr>
                <w:rFonts w:ascii="Times New Roman" w:hAnsi="Times New Roman" w:cs="Times New Roman"/>
                <w:caps/>
                <w:sz w:val="28"/>
                <w:szCs w:val="28"/>
              </w:rPr>
              <w:t>оГРАММЫ УЧЕб</w:t>
            </w:r>
            <w:r w:rsidR="00C60A8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НОЙ </w:t>
            </w:r>
            <w:r w:rsidR="005559E6">
              <w:rPr>
                <w:rFonts w:ascii="Times New Roman" w:hAnsi="Times New Roman" w:cs="Times New Roman"/>
                <w:caps/>
                <w:sz w:val="28"/>
                <w:szCs w:val="28"/>
              </w:rPr>
              <w:t>ПРАКТИКИ</w:t>
            </w:r>
          </w:p>
          <w:p w:rsidR="00942C05" w:rsidRPr="00E677B5" w:rsidRDefault="00942C05" w:rsidP="001A1912">
            <w:pPr>
              <w:spacing w:line="24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942C05" w:rsidRPr="00942C05" w:rsidRDefault="00942C05" w:rsidP="001A191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C05" w:rsidRPr="00942C05" w:rsidTr="001A1912">
        <w:trPr>
          <w:trHeight w:val="594"/>
        </w:trPr>
        <w:tc>
          <w:tcPr>
            <w:tcW w:w="8748" w:type="dxa"/>
            <w:shd w:val="clear" w:color="auto" w:fill="auto"/>
            <w:vAlign w:val="center"/>
          </w:tcPr>
          <w:p w:rsidR="001A1912" w:rsidRDefault="001A1912" w:rsidP="001A1912">
            <w:pPr>
              <w:pStyle w:val="1"/>
              <w:snapToGrid w:val="0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:rsidR="001A1912" w:rsidRPr="001A1912" w:rsidRDefault="00942C05" w:rsidP="001A1912">
            <w:pPr>
              <w:pStyle w:val="1"/>
              <w:snapToGrid w:val="0"/>
              <w:spacing w:before="0" w:line="240" w:lineRule="auto"/>
              <w:jc w:val="center"/>
            </w:pPr>
            <w:r w:rsidRPr="00E677B5">
              <w:rPr>
                <w:rFonts w:ascii="Times New Roman" w:hAnsi="Times New Roman" w:cs="Times New Roman"/>
                <w:b w:val="0"/>
                <w:caps/>
                <w:color w:val="auto"/>
              </w:rPr>
              <w:t>3.СТРУКТУРА и  содержание</w:t>
            </w:r>
            <w:r w:rsidR="005559E6">
              <w:rPr>
                <w:rFonts w:ascii="Times New Roman" w:hAnsi="Times New Roman" w:cs="Times New Roman"/>
                <w:b w:val="0"/>
                <w:caps/>
                <w:color w:val="auto"/>
              </w:rPr>
              <w:t xml:space="preserve">ПРОГРАММЫ </w:t>
            </w:r>
            <w:r w:rsidR="00C60A8C">
              <w:rPr>
                <w:rFonts w:ascii="Times New Roman" w:hAnsi="Times New Roman" w:cs="Times New Roman"/>
                <w:b w:val="0"/>
                <w:caps/>
                <w:color w:val="auto"/>
              </w:rPr>
              <w:t xml:space="preserve">УЧЕБНОЙ </w:t>
            </w:r>
            <w:r w:rsidR="005559E6">
              <w:rPr>
                <w:rFonts w:ascii="Times New Roman" w:hAnsi="Times New Roman" w:cs="Times New Roman"/>
                <w:b w:val="0"/>
                <w:caps/>
                <w:color w:val="auto"/>
              </w:rPr>
              <w:t>ПРАКТИКИ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942C05" w:rsidRPr="005559E6" w:rsidRDefault="00942C05" w:rsidP="001A191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C05" w:rsidRPr="00942C05" w:rsidTr="00942C05">
        <w:trPr>
          <w:trHeight w:val="692"/>
        </w:trPr>
        <w:tc>
          <w:tcPr>
            <w:tcW w:w="8748" w:type="dxa"/>
            <w:shd w:val="clear" w:color="auto" w:fill="auto"/>
          </w:tcPr>
          <w:p w:rsidR="001A1912" w:rsidRDefault="001A1912" w:rsidP="00942C05">
            <w:pPr>
              <w:pStyle w:val="1"/>
              <w:snapToGrid w:val="0"/>
              <w:spacing w:before="0" w:line="240" w:lineRule="auto"/>
              <w:rPr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:rsidR="00942C05" w:rsidRPr="00E677B5" w:rsidRDefault="00942C05" w:rsidP="00942C05">
            <w:pPr>
              <w:pStyle w:val="1"/>
              <w:snapToGrid w:val="0"/>
              <w:spacing w:before="0" w:line="240" w:lineRule="auto"/>
              <w:rPr>
                <w:rFonts w:ascii="Times New Roman" w:hAnsi="Times New Roman" w:cs="Times New Roman"/>
                <w:b w:val="0"/>
                <w:caps/>
                <w:color w:val="auto"/>
              </w:rPr>
            </w:pPr>
            <w:r w:rsidRPr="00E677B5">
              <w:rPr>
                <w:rFonts w:ascii="Times New Roman" w:hAnsi="Times New Roman" w:cs="Times New Roman"/>
                <w:b w:val="0"/>
                <w:caps/>
                <w:color w:val="auto"/>
              </w:rPr>
              <w:t xml:space="preserve">4.условия реализации программы </w:t>
            </w:r>
            <w:r w:rsidR="00C60A8C">
              <w:rPr>
                <w:rFonts w:ascii="Times New Roman" w:hAnsi="Times New Roman" w:cs="Times New Roman"/>
                <w:b w:val="0"/>
                <w:caps/>
                <w:color w:val="auto"/>
              </w:rPr>
              <w:t xml:space="preserve">УЧЕБНОЙ </w:t>
            </w:r>
            <w:r w:rsidR="005559E6">
              <w:rPr>
                <w:rFonts w:ascii="Times New Roman" w:hAnsi="Times New Roman" w:cs="Times New Roman"/>
                <w:b w:val="0"/>
                <w:caps/>
                <w:color w:val="auto"/>
              </w:rPr>
              <w:t xml:space="preserve">ПРАКТИКИ </w:t>
            </w:r>
          </w:p>
          <w:p w:rsidR="00942C05" w:rsidRPr="00E677B5" w:rsidRDefault="00942C05" w:rsidP="00942C05">
            <w:pPr>
              <w:spacing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:rsidR="00942C05" w:rsidRPr="005559E6" w:rsidRDefault="00942C05" w:rsidP="00942C0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C05" w:rsidRPr="00942C05" w:rsidTr="00942C05">
        <w:trPr>
          <w:trHeight w:val="692"/>
        </w:trPr>
        <w:tc>
          <w:tcPr>
            <w:tcW w:w="8748" w:type="dxa"/>
            <w:shd w:val="clear" w:color="auto" w:fill="auto"/>
          </w:tcPr>
          <w:p w:rsidR="001A1912" w:rsidRDefault="001A1912" w:rsidP="001A1912">
            <w:pPr>
              <w:snapToGrid w:val="0"/>
              <w:spacing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71671E" w:rsidRDefault="00942C05" w:rsidP="001A1912">
            <w:pPr>
              <w:snapToGrid w:val="0"/>
              <w:spacing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677B5">
              <w:rPr>
                <w:rFonts w:ascii="Times New Roman" w:hAnsi="Times New Roman" w:cs="Times New Roman"/>
                <w:caps/>
                <w:sz w:val="28"/>
                <w:szCs w:val="28"/>
              </w:rPr>
              <w:t>5. Контроль и оценка результатов освоения</w:t>
            </w:r>
          </w:p>
          <w:p w:rsidR="00942C05" w:rsidRDefault="005559E6" w:rsidP="001A1912">
            <w:pPr>
              <w:snapToGrid w:val="0"/>
              <w:spacing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ПРОГРАММЫ </w:t>
            </w:r>
            <w:r w:rsidR="00C60A8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УЧЕБНОЙ </w:t>
            </w: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ПРАКТИКИ </w:t>
            </w:r>
          </w:p>
          <w:p w:rsidR="001A1912" w:rsidRPr="00E677B5" w:rsidRDefault="001A1912" w:rsidP="001A1912">
            <w:pPr>
              <w:snapToGrid w:val="0"/>
              <w:spacing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:rsidR="00942C05" w:rsidRPr="00942C05" w:rsidRDefault="00942C05" w:rsidP="00942C0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2C05" w:rsidRDefault="00942C05" w:rsidP="00942C05">
      <w:pPr>
        <w:sectPr w:rsidR="00942C05">
          <w:footerReference w:type="even" r:id="rId8"/>
          <w:footerReference w:type="default" r:id="rId9"/>
          <w:pgSz w:w="11906" w:h="16838"/>
          <w:pgMar w:top="1134" w:right="850" w:bottom="1134" w:left="1701" w:header="720" w:footer="708" w:gutter="0"/>
          <w:cols w:space="720"/>
          <w:docGrid w:linePitch="360"/>
        </w:sectPr>
      </w:pPr>
    </w:p>
    <w:p w:rsidR="005559E6" w:rsidRPr="005E65BA" w:rsidRDefault="005559E6" w:rsidP="005E65BA">
      <w:pPr>
        <w:pStyle w:val="a3"/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E65BA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паспорт  ПРОГРАММЫ учебной практики </w:t>
      </w:r>
    </w:p>
    <w:p w:rsidR="005559E6" w:rsidRPr="005559E6" w:rsidRDefault="005559E6" w:rsidP="00555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59E6" w:rsidRPr="005559E6" w:rsidRDefault="005559E6" w:rsidP="005559E6">
      <w:pPr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59E6">
        <w:rPr>
          <w:rFonts w:ascii="Times New Roman" w:eastAsia="Times New Roman" w:hAnsi="Times New Roman" w:cs="Times New Roman"/>
          <w:b/>
          <w:sz w:val="28"/>
          <w:szCs w:val="28"/>
        </w:rPr>
        <w:t>1.1 Область применения программы</w:t>
      </w:r>
    </w:p>
    <w:p w:rsidR="00591728" w:rsidRDefault="005559E6" w:rsidP="005559E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59E6">
        <w:rPr>
          <w:rFonts w:ascii="Times New Roman" w:eastAsia="Times New Roman" w:hAnsi="Times New Roman" w:cs="Times New Roman"/>
          <w:sz w:val="28"/>
          <w:szCs w:val="28"/>
        </w:rPr>
        <w:t xml:space="preserve">Программа учебной практики является частью профессиональной основной образовательной программы в соответствии с ФГОС </w:t>
      </w:r>
      <w:r w:rsidR="00003AFC">
        <w:rPr>
          <w:rFonts w:ascii="Times New Roman" w:hAnsi="Times New Roman" w:cs="Times New Roman"/>
          <w:sz w:val="28"/>
          <w:szCs w:val="28"/>
        </w:rPr>
        <w:t xml:space="preserve">СПО </w:t>
      </w:r>
      <w:r w:rsidRPr="005559E6">
        <w:rPr>
          <w:rFonts w:ascii="Times New Roman" w:eastAsia="Times New Roman" w:hAnsi="Times New Roman" w:cs="Times New Roman"/>
          <w:sz w:val="28"/>
          <w:szCs w:val="28"/>
        </w:rPr>
        <w:t xml:space="preserve">по профессии </w:t>
      </w:r>
      <w:r w:rsidR="00591728" w:rsidRPr="00591728">
        <w:rPr>
          <w:rFonts w:ascii="Times New Roman" w:hAnsi="Times New Roman" w:cs="Times New Roman"/>
          <w:b/>
          <w:sz w:val="28"/>
          <w:szCs w:val="28"/>
        </w:rPr>
        <w:t>15.01.05 Сварщик ((ручной и частично механизированной сварки (наплавки))</w:t>
      </w:r>
      <w:r w:rsidR="00591728" w:rsidRPr="00591728">
        <w:rPr>
          <w:rFonts w:ascii="Times New Roman" w:hAnsi="Times New Roman" w:cs="Times New Roman"/>
          <w:sz w:val="28"/>
          <w:szCs w:val="28"/>
        </w:rPr>
        <w:t xml:space="preserve">, входящей в укрупненную группу </w:t>
      </w:r>
      <w:r w:rsidR="00FC6F6D">
        <w:rPr>
          <w:rFonts w:ascii="Times New Roman" w:hAnsi="Times New Roman" w:cs="Times New Roman"/>
          <w:b/>
          <w:sz w:val="28"/>
          <w:szCs w:val="28"/>
        </w:rPr>
        <w:t>2</w:t>
      </w:r>
      <w:r w:rsidR="00240357">
        <w:rPr>
          <w:rFonts w:ascii="Times New Roman" w:hAnsi="Times New Roman" w:cs="Times New Roman"/>
          <w:b/>
          <w:sz w:val="28"/>
          <w:szCs w:val="28"/>
        </w:rPr>
        <w:t>2</w:t>
      </w:r>
      <w:r w:rsidR="00CE7B3C">
        <w:rPr>
          <w:rFonts w:ascii="Times New Roman" w:hAnsi="Times New Roman" w:cs="Times New Roman"/>
          <w:b/>
          <w:sz w:val="28"/>
          <w:szCs w:val="28"/>
        </w:rPr>
        <w:t>.</w:t>
      </w:r>
      <w:r w:rsidR="00591728" w:rsidRPr="00591728">
        <w:rPr>
          <w:rFonts w:ascii="Times New Roman" w:hAnsi="Times New Roman" w:cs="Times New Roman"/>
          <w:b/>
          <w:sz w:val="28"/>
          <w:szCs w:val="28"/>
        </w:rPr>
        <w:t>00</w:t>
      </w:r>
      <w:r w:rsidR="00CE7B3C">
        <w:rPr>
          <w:rFonts w:ascii="Times New Roman" w:hAnsi="Times New Roman" w:cs="Times New Roman"/>
          <w:b/>
          <w:sz w:val="28"/>
          <w:szCs w:val="28"/>
        </w:rPr>
        <w:t>.</w:t>
      </w:r>
      <w:r w:rsidR="00591728" w:rsidRPr="00591728">
        <w:rPr>
          <w:rFonts w:ascii="Times New Roman" w:hAnsi="Times New Roman" w:cs="Times New Roman"/>
          <w:b/>
          <w:sz w:val="28"/>
          <w:szCs w:val="28"/>
        </w:rPr>
        <w:t xml:space="preserve">00 </w:t>
      </w:r>
      <w:r w:rsidR="00240357">
        <w:rPr>
          <w:rFonts w:ascii="Times New Roman" w:hAnsi="Times New Roman" w:cs="Times New Roman"/>
          <w:b/>
          <w:sz w:val="28"/>
          <w:szCs w:val="28"/>
        </w:rPr>
        <w:t>Технология материалов</w:t>
      </w:r>
    </w:p>
    <w:p w:rsidR="00A65F29" w:rsidRDefault="00591728" w:rsidP="0071671E">
      <w:pPr>
        <w:widowControl w:val="0"/>
        <w:tabs>
          <w:tab w:val="left" w:pos="284"/>
          <w:tab w:val="left" w:pos="916"/>
          <w:tab w:val="left" w:pos="5216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591728">
        <w:rPr>
          <w:rFonts w:ascii="Times New Roman" w:hAnsi="Times New Roman" w:cs="Times New Roman"/>
          <w:sz w:val="28"/>
          <w:szCs w:val="28"/>
        </w:rPr>
        <w:t>Квалификация:</w:t>
      </w:r>
      <w:r w:rsidR="000338A7">
        <w:rPr>
          <w:rFonts w:ascii="Times New Roman" w:hAnsi="Times New Roman" w:cs="Times New Roman"/>
          <w:sz w:val="28"/>
          <w:szCs w:val="28"/>
        </w:rPr>
        <w:t xml:space="preserve"> «</w:t>
      </w:r>
      <w:r w:rsidR="007E4CBD" w:rsidRPr="007E4CBD">
        <w:rPr>
          <w:rFonts w:ascii="Times New Roman" w:hAnsi="Times New Roman" w:cs="Times New Roman"/>
          <w:sz w:val="28"/>
          <w:szCs w:val="28"/>
        </w:rPr>
        <w:t>Сварщик</w:t>
      </w:r>
      <w:r w:rsidR="000338A7">
        <w:rPr>
          <w:rFonts w:ascii="Times New Roman" w:hAnsi="Times New Roman" w:cs="Times New Roman"/>
          <w:sz w:val="28"/>
          <w:szCs w:val="28"/>
        </w:rPr>
        <w:t>»</w:t>
      </w:r>
      <w:r w:rsidR="00354B63" w:rsidRPr="007E4CBD">
        <w:rPr>
          <w:rFonts w:ascii="Times New Roman" w:hAnsi="Times New Roman" w:cs="Times New Roman"/>
          <w:sz w:val="28"/>
          <w:szCs w:val="28"/>
        </w:rPr>
        <w:t>,</w:t>
      </w:r>
      <w:r w:rsidR="00354B63">
        <w:rPr>
          <w:rFonts w:ascii="Times New Roman" w:hAnsi="Times New Roman" w:cs="Times New Roman"/>
          <w:sz w:val="28"/>
          <w:szCs w:val="28"/>
        </w:rPr>
        <w:t xml:space="preserve"> срок обучения 1</w:t>
      </w:r>
      <w:r w:rsidRPr="00591728">
        <w:rPr>
          <w:rFonts w:ascii="Times New Roman" w:hAnsi="Times New Roman" w:cs="Times New Roman"/>
          <w:sz w:val="28"/>
          <w:szCs w:val="28"/>
        </w:rPr>
        <w:t xml:space="preserve"> года 10 месяцев на базе основного общего образования с получением среднего (полного) общего образования в части освоения</w:t>
      </w:r>
      <w:r w:rsidR="00A65F29" w:rsidRPr="0071671E">
        <w:rPr>
          <w:rFonts w:ascii="Times New Roman" w:hAnsi="Times New Roman" w:cs="Times New Roman"/>
          <w:sz w:val="28"/>
          <w:szCs w:val="28"/>
        </w:rPr>
        <w:t>основными</w:t>
      </w:r>
      <w:r w:rsidRPr="0071671E">
        <w:rPr>
          <w:rFonts w:ascii="Times New Roman" w:hAnsi="Times New Roman" w:cs="Times New Roman"/>
          <w:sz w:val="28"/>
          <w:szCs w:val="28"/>
        </w:rPr>
        <w:t xml:space="preserve"> вида</w:t>
      </w:r>
      <w:r w:rsidR="00A65F29" w:rsidRPr="0071671E">
        <w:rPr>
          <w:rFonts w:ascii="Times New Roman" w:hAnsi="Times New Roman" w:cs="Times New Roman"/>
          <w:sz w:val="28"/>
          <w:szCs w:val="28"/>
        </w:rPr>
        <w:t>ми</w:t>
      </w:r>
      <w:r w:rsidR="0071671E" w:rsidRPr="0071671E">
        <w:rPr>
          <w:rFonts w:ascii="Times New Roman" w:hAnsi="Times New Roman" w:cs="Times New Roman"/>
          <w:sz w:val="28"/>
          <w:szCs w:val="28"/>
        </w:rPr>
        <w:t>профес</w:t>
      </w:r>
      <w:r w:rsidRPr="0071671E">
        <w:rPr>
          <w:rFonts w:ascii="Times New Roman" w:hAnsi="Times New Roman" w:cs="Times New Roman"/>
          <w:sz w:val="28"/>
          <w:szCs w:val="28"/>
        </w:rPr>
        <w:t>сиональной деятельности (ВПД</w:t>
      </w:r>
      <w:r w:rsidRPr="00591728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7E4CBD" w:rsidRPr="004D28DB" w:rsidRDefault="007E4CBD" w:rsidP="00D647F2">
      <w:pPr>
        <w:widowControl w:val="0"/>
        <w:tabs>
          <w:tab w:val="left" w:pos="916"/>
          <w:tab w:val="left" w:pos="5216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4CBD">
        <w:rPr>
          <w:rFonts w:ascii="Times New Roman" w:hAnsi="Times New Roman" w:cs="Times New Roman"/>
          <w:b/>
          <w:sz w:val="28"/>
          <w:szCs w:val="28"/>
        </w:rPr>
        <w:t xml:space="preserve">ПМ.01 </w:t>
      </w:r>
      <w:r w:rsidRPr="00942C05">
        <w:rPr>
          <w:rFonts w:ascii="Times New Roman" w:hAnsi="Times New Roman" w:cs="Times New Roman"/>
          <w:b/>
          <w:sz w:val="28"/>
          <w:szCs w:val="28"/>
        </w:rPr>
        <w:t>Подготовительно-сварочные работы и</w:t>
      </w:r>
      <w:r w:rsidR="00A65F29">
        <w:rPr>
          <w:rFonts w:ascii="Times New Roman" w:hAnsi="Times New Roman" w:cs="Times New Roman"/>
          <w:b/>
          <w:sz w:val="28"/>
          <w:szCs w:val="28"/>
        </w:rPr>
        <w:t xml:space="preserve"> контроль качества сварных швов</w:t>
      </w:r>
      <w:r w:rsidR="004F79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2C05">
        <w:rPr>
          <w:rFonts w:ascii="Times New Roman" w:hAnsi="Times New Roman" w:cs="Times New Roman"/>
          <w:b/>
          <w:sz w:val="28"/>
          <w:szCs w:val="28"/>
        </w:rPr>
        <w:t>после сварки</w:t>
      </w:r>
      <w:r>
        <w:rPr>
          <w:rFonts w:ascii="Times New Roman" w:hAnsi="Times New Roman" w:cs="Times New Roman"/>
          <w:b/>
          <w:sz w:val="28"/>
          <w:szCs w:val="28"/>
        </w:rPr>
        <w:t>; ПМ.02</w:t>
      </w:r>
      <w:r w:rsidR="004F79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28DB">
        <w:rPr>
          <w:rFonts w:ascii="Times New Roman" w:hAnsi="Times New Roman" w:cs="Times New Roman"/>
          <w:b/>
          <w:sz w:val="28"/>
          <w:szCs w:val="28"/>
        </w:rPr>
        <w:t>Ручная дуговая сварка (наплавка, резка) плавящимся покрытым электродом</w:t>
      </w:r>
      <w:r w:rsidR="007F192E">
        <w:rPr>
          <w:rFonts w:ascii="Times New Roman" w:hAnsi="Times New Roman" w:cs="Times New Roman"/>
          <w:b/>
          <w:sz w:val="28"/>
          <w:szCs w:val="28"/>
        </w:rPr>
        <w:t>; ПМ.03</w:t>
      </w:r>
      <w:r>
        <w:rPr>
          <w:rFonts w:ascii="Times New Roman" w:hAnsi="Times New Roman" w:cs="Times New Roman"/>
          <w:b/>
          <w:sz w:val="28"/>
          <w:szCs w:val="28"/>
        </w:rPr>
        <w:t>астично механизированная сварка (наплавка) плавлением.</w:t>
      </w:r>
    </w:p>
    <w:p w:rsidR="00591728" w:rsidRPr="00591728" w:rsidRDefault="00591728" w:rsidP="00692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728">
        <w:rPr>
          <w:rFonts w:ascii="Times New Roman" w:hAnsi="Times New Roman" w:cs="Times New Roman"/>
          <w:sz w:val="28"/>
          <w:szCs w:val="28"/>
        </w:rPr>
        <w:t>и соответствующих профессиональных компетенций:</w:t>
      </w:r>
    </w:p>
    <w:p w:rsidR="007F192E" w:rsidRDefault="003E2313" w:rsidP="003E2313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B76581">
        <w:rPr>
          <w:rFonts w:ascii="Times New Roman" w:hAnsi="Times New Roman"/>
          <w:sz w:val="28"/>
          <w:szCs w:val="28"/>
        </w:rPr>
        <w:t xml:space="preserve">ПК 1.1. </w:t>
      </w:r>
      <w:r w:rsidR="007F192E">
        <w:rPr>
          <w:rFonts w:ascii="Times New Roman" w:hAnsi="Times New Roman"/>
          <w:sz w:val="28"/>
          <w:szCs w:val="28"/>
        </w:rPr>
        <w:t>Проводить сборочные операции перед сваркой с использованием конструкторской, производственно</w:t>
      </w:r>
      <w:r w:rsidR="00FD33D5">
        <w:rPr>
          <w:rFonts w:ascii="Times New Roman" w:hAnsi="Times New Roman"/>
          <w:sz w:val="28"/>
          <w:szCs w:val="28"/>
        </w:rPr>
        <w:t>-</w:t>
      </w:r>
      <w:r w:rsidR="007F192E">
        <w:rPr>
          <w:rFonts w:ascii="Times New Roman" w:hAnsi="Times New Roman"/>
          <w:sz w:val="28"/>
          <w:szCs w:val="28"/>
        </w:rPr>
        <w:t>технологической и нормативной документацией</w:t>
      </w:r>
    </w:p>
    <w:p w:rsidR="003E2313" w:rsidRPr="00B76581" w:rsidRDefault="003E2313" w:rsidP="003E2313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B76581">
        <w:rPr>
          <w:rFonts w:ascii="Times New Roman" w:hAnsi="Times New Roman"/>
          <w:sz w:val="28"/>
          <w:szCs w:val="28"/>
        </w:rPr>
        <w:t xml:space="preserve">ПК 1.2. </w:t>
      </w:r>
      <w:r w:rsidR="00FD33D5">
        <w:rPr>
          <w:rFonts w:ascii="Times New Roman" w:hAnsi="Times New Roman"/>
          <w:sz w:val="28"/>
          <w:szCs w:val="28"/>
        </w:rPr>
        <w:t>Выбирать пространственное положение сварного шва для сварки элементов конструкции (изделий, узлов, деталей).</w:t>
      </w:r>
    </w:p>
    <w:p w:rsidR="00FD33D5" w:rsidRDefault="003E2313" w:rsidP="003E2313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B76581">
        <w:rPr>
          <w:rFonts w:ascii="Times New Roman" w:hAnsi="Times New Roman"/>
          <w:sz w:val="28"/>
          <w:szCs w:val="28"/>
        </w:rPr>
        <w:t xml:space="preserve">ПК 1.3. </w:t>
      </w:r>
      <w:r w:rsidR="00FD33D5">
        <w:rPr>
          <w:rFonts w:ascii="Times New Roman" w:hAnsi="Times New Roman"/>
          <w:sz w:val="28"/>
          <w:szCs w:val="28"/>
        </w:rPr>
        <w:t>Применять сборочные приспособления для сборки элементов конструкции (изделий, узлов, деталей) под сварку.</w:t>
      </w:r>
    </w:p>
    <w:p w:rsidR="00FD33D5" w:rsidRDefault="00FD33D5" w:rsidP="003E2313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 1.4. </w:t>
      </w:r>
      <w:r w:rsidR="00F930AF">
        <w:rPr>
          <w:rFonts w:ascii="Times New Roman" w:hAnsi="Times New Roman"/>
          <w:sz w:val="28"/>
          <w:szCs w:val="28"/>
        </w:rPr>
        <w:t>Проводить подготовку элементов к</w:t>
      </w:r>
      <w:r>
        <w:rPr>
          <w:rFonts w:ascii="Times New Roman" w:hAnsi="Times New Roman"/>
          <w:sz w:val="28"/>
          <w:szCs w:val="28"/>
        </w:rPr>
        <w:t>онструкции (изделий, узлов, деталей) под сварку, зачистку сварных швов и удаление поверхностных дефектов после сварки с использованием ручного и механического инструмента.</w:t>
      </w:r>
    </w:p>
    <w:p w:rsidR="00FD33D5" w:rsidRPr="00B76581" w:rsidRDefault="003E2313" w:rsidP="00FD33D5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B76581">
        <w:rPr>
          <w:rFonts w:ascii="Times New Roman" w:hAnsi="Times New Roman"/>
          <w:sz w:val="28"/>
          <w:szCs w:val="28"/>
        </w:rPr>
        <w:t xml:space="preserve">ПК 1.5. </w:t>
      </w:r>
      <w:r w:rsidR="00FD33D5">
        <w:rPr>
          <w:rFonts w:ascii="Times New Roman" w:hAnsi="Times New Roman"/>
          <w:sz w:val="28"/>
          <w:szCs w:val="28"/>
        </w:rPr>
        <w:t>Проводить контроль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документации.</w:t>
      </w:r>
    </w:p>
    <w:p w:rsidR="00FD33D5" w:rsidRDefault="00FD33D5" w:rsidP="003E2313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E04312" w:rsidRPr="00E04312" w:rsidRDefault="002D30A3" w:rsidP="002D30A3">
      <w:pPr>
        <w:widowControl w:val="0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312">
        <w:rPr>
          <w:rFonts w:ascii="Times New Roman" w:hAnsi="Times New Roman" w:cs="Times New Roman"/>
          <w:sz w:val="28"/>
          <w:szCs w:val="28"/>
        </w:rPr>
        <w:t>ПК 2.1</w:t>
      </w:r>
      <w:r w:rsidR="00DC417E" w:rsidRPr="00E04312">
        <w:rPr>
          <w:rFonts w:ascii="Times New Roman" w:hAnsi="Times New Roman" w:cs="Times New Roman"/>
          <w:sz w:val="28"/>
          <w:szCs w:val="28"/>
        </w:rPr>
        <w:t xml:space="preserve">. </w:t>
      </w:r>
      <w:r w:rsidR="00E04312" w:rsidRPr="00E0431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Проверять работоспособность и исправность сварочного оборудования для ручной дуговой сварки (наплавка, резка) плавящимся покрытым электродом.</w:t>
      </w:r>
      <w:r w:rsidR="00E04312" w:rsidRPr="00E04312">
        <w:rPr>
          <w:rStyle w:val="eo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4312" w:rsidRPr="00E04312" w:rsidRDefault="002D30A3" w:rsidP="002D30A3">
      <w:pPr>
        <w:widowControl w:val="0"/>
        <w:tabs>
          <w:tab w:val="left" w:pos="426"/>
        </w:tabs>
        <w:spacing w:line="240" w:lineRule="auto"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4312">
        <w:rPr>
          <w:rFonts w:ascii="Times New Roman" w:hAnsi="Times New Roman" w:cs="Times New Roman"/>
          <w:sz w:val="28"/>
          <w:szCs w:val="28"/>
        </w:rPr>
        <w:t>ПК 2.2</w:t>
      </w:r>
      <w:r w:rsidR="00DC417E" w:rsidRPr="00E04312">
        <w:rPr>
          <w:rFonts w:ascii="Times New Roman" w:hAnsi="Times New Roman" w:cs="Times New Roman"/>
          <w:sz w:val="28"/>
          <w:szCs w:val="28"/>
        </w:rPr>
        <w:t xml:space="preserve">. </w:t>
      </w:r>
      <w:r w:rsidR="00E04312" w:rsidRPr="00E0431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Настраивать сварочное оборудование для ручной дуговой сварки (наплавки, резки) плавящимся покрытым электродом.</w:t>
      </w:r>
      <w:r w:rsidR="00E04312" w:rsidRPr="00E04312">
        <w:rPr>
          <w:rStyle w:val="eo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2D30A3" w:rsidRPr="00E04312" w:rsidRDefault="002D30A3" w:rsidP="002D30A3">
      <w:pPr>
        <w:widowControl w:val="0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312">
        <w:rPr>
          <w:rFonts w:ascii="Times New Roman" w:hAnsi="Times New Roman" w:cs="Times New Roman"/>
          <w:sz w:val="28"/>
          <w:szCs w:val="28"/>
        </w:rPr>
        <w:t>ПК 2.3</w:t>
      </w:r>
      <w:r w:rsidR="00DC417E" w:rsidRPr="00E04312">
        <w:rPr>
          <w:rFonts w:ascii="Times New Roman" w:hAnsi="Times New Roman" w:cs="Times New Roman"/>
          <w:sz w:val="28"/>
          <w:szCs w:val="28"/>
        </w:rPr>
        <w:t>.</w:t>
      </w:r>
      <w:r w:rsidR="00E04312" w:rsidRPr="00E0431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сварке.</w:t>
      </w:r>
    </w:p>
    <w:p w:rsidR="00E04312" w:rsidRPr="00E04312" w:rsidRDefault="002D30A3" w:rsidP="002D30A3">
      <w:pPr>
        <w:widowControl w:val="0"/>
        <w:tabs>
          <w:tab w:val="left" w:pos="426"/>
        </w:tabs>
        <w:spacing w:line="240" w:lineRule="auto"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4312">
        <w:rPr>
          <w:rFonts w:ascii="Times New Roman" w:hAnsi="Times New Roman" w:cs="Times New Roman"/>
          <w:sz w:val="28"/>
          <w:szCs w:val="28"/>
        </w:rPr>
        <w:t>ПК 2.4</w:t>
      </w:r>
      <w:r w:rsidR="00DC417E" w:rsidRPr="00E04312">
        <w:rPr>
          <w:rFonts w:ascii="Times New Roman" w:hAnsi="Times New Roman" w:cs="Times New Roman"/>
          <w:sz w:val="28"/>
          <w:szCs w:val="28"/>
        </w:rPr>
        <w:t xml:space="preserve">. </w:t>
      </w:r>
      <w:r w:rsidR="00E04312" w:rsidRPr="00E0431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Выполнять ручную дуговую сварку (наплавку, резку) плавящимся покрытым электродом простых деталей неответственных конструкций в нижнем, вертикальном и горизонтальном пространственном положении сварного шва.</w:t>
      </w:r>
      <w:r w:rsidR="00E04312" w:rsidRPr="00E04312">
        <w:rPr>
          <w:rStyle w:val="eo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9A7BCE" w:rsidRPr="00E04312" w:rsidRDefault="009A7BCE" w:rsidP="002D30A3">
      <w:pPr>
        <w:widowControl w:val="0"/>
        <w:tabs>
          <w:tab w:val="left" w:pos="426"/>
        </w:tabs>
        <w:spacing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E04312">
        <w:rPr>
          <w:rFonts w:ascii="Times New Roman" w:hAnsi="Times New Roman" w:cs="Times New Roman"/>
          <w:sz w:val="28"/>
          <w:szCs w:val="28"/>
        </w:rPr>
        <w:t>ПК 2.5</w:t>
      </w:r>
      <w:r w:rsidR="00E04312" w:rsidRPr="00E04312">
        <w:rPr>
          <w:rFonts w:ascii="Times New Roman" w:hAnsi="Times New Roman" w:cs="Times New Roman"/>
          <w:sz w:val="28"/>
          <w:szCs w:val="28"/>
        </w:rPr>
        <w:t xml:space="preserve">. </w:t>
      </w:r>
      <w:r w:rsidR="00E04312" w:rsidRPr="00E04312">
        <w:rPr>
          <w:rStyle w:val="normaltextru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Выполнять дуговую резку металла.</w:t>
      </w:r>
    </w:p>
    <w:p w:rsidR="00E04312" w:rsidRPr="00E04312" w:rsidRDefault="00E04312">
      <w:pPr>
        <w:rPr>
          <w:rStyle w:val="normaltextru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E04312">
        <w:rPr>
          <w:rStyle w:val="normaltextru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br w:type="page"/>
      </w:r>
    </w:p>
    <w:p w:rsidR="00E04312" w:rsidRPr="00E04312" w:rsidRDefault="00E04312" w:rsidP="002D30A3">
      <w:pPr>
        <w:widowControl w:val="0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312" w:rsidRPr="00E04312" w:rsidRDefault="009A7BCE" w:rsidP="002D3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4312">
        <w:rPr>
          <w:rFonts w:ascii="Times New Roman" w:eastAsia="Calibri" w:hAnsi="Times New Roman" w:cs="Times New Roman"/>
          <w:sz w:val="28"/>
          <w:szCs w:val="28"/>
          <w:lang w:eastAsia="en-US"/>
        </w:rPr>
        <w:t>ПК 3</w:t>
      </w:r>
      <w:r w:rsidR="002D30A3" w:rsidRPr="00E04312">
        <w:rPr>
          <w:rFonts w:ascii="Times New Roman" w:eastAsia="Calibri" w:hAnsi="Times New Roman" w:cs="Times New Roman"/>
          <w:sz w:val="28"/>
          <w:szCs w:val="28"/>
          <w:lang w:eastAsia="en-US"/>
        </w:rPr>
        <w:t>.1</w:t>
      </w:r>
      <w:r w:rsidR="00E04312" w:rsidRPr="00E0431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E04312" w:rsidRPr="00E0431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Настраивать сварочное оборудование для частично механизированной сварки (наплавки) плавлением.</w:t>
      </w:r>
      <w:r w:rsidR="00E04312" w:rsidRPr="00E04312">
        <w:rPr>
          <w:rStyle w:val="eo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4312" w:rsidRPr="00E04312" w:rsidRDefault="009A7BCE" w:rsidP="002D3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Style w:val="eo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4312">
        <w:rPr>
          <w:rFonts w:ascii="Times New Roman" w:eastAsia="Calibri" w:hAnsi="Times New Roman" w:cs="Times New Roman"/>
          <w:sz w:val="28"/>
          <w:szCs w:val="28"/>
          <w:lang w:eastAsia="en-US"/>
        </w:rPr>
        <w:t>ПК 3</w:t>
      </w:r>
      <w:r w:rsidR="002D30A3" w:rsidRPr="00E043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.2. </w:t>
      </w:r>
      <w:r w:rsidR="00E04312" w:rsidRPr="00E0431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сварке. </w:t>
      </w:r>
      <w:r w:rsidR="00E04312" w:rsidRPr="00E04312">
        <w:rPr>
          <w:rStyle w:val="eo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4312" w:rsidRDefault="009A7BCE" w:rsidP="003E2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Style w:val="eop"/>
          <w:rFonts w:ascii="Arial" w:hAnsi="Arial" w:cs="Arial"/>
          <w:color w:val="000000"/>
          <w:shd w:val="clear" w:color="auto" w:fill="FFFFFF"/>
        </w:rPr>
      </w:pPr>
      <w:r w:rsidRPr="00E04312">
        <w:rPr>
          <w:rFonts w:ascii="Times New Roman" w:eastAsia="Calibri" w:hAnsi="Times New Roman" w:cs="Times New Roman"/>
          <w:sz w:val="28"/>
          <w:szCs w:val="28"/>
          <w:lang w:eastAsia="en-US"/>
        </w:rPr>
        <w:t>ПК 3</w:t>
      </w:r>
      <w:r w:rsidR="002D30A3" w:rsidRPr="00E043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.3. </w:t>
      </w:r>
      <w:r w:rsidR="00E04312" w:rsidRPr="00E04312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</w:t>
      </w:r>
      <w:r w:rsidR="00E04312">
        <w:rPr>
          <w:rStyle w:val="normaltextrun"/>
          <w:rFonts w:ascii="Arial" w:hAnsi="Arial" w:cs="Arial"/>
          <w:color w:val="000000"/>
          <w:shd w:val="clear" w:color="auto" w:fill="FFFFFF"/>
        </w:rPr>
        <w:t>.</w:t>
      </w:r>
      <w:r w:rsidR="00E04312">
        <w:rPr>
          <w:rStyle w:val="eop"/>
          <w:rFonts w:ascii="Arial" w:hAnsi="Arial" w:cs="Arial"/>
          <w:color w:val="000000"/>
          <w:shd w:val="clear" w:color="auto" w:fill="FFFFFF"/>
        </w:rPr>
        <w:t> </w:t>
      </w:r>
    </w:p>
    <w:p w:rsidR="003E2313" w:rsidRPr="003E2313" w:rsidRDefault="003E2313" w:rsidP="003E2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B3457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5559E6" w:rsidRPr="00B34575">
        <w:rPr>
          <w:rFonts w:ascii="Times New Roman" w:eastAsia="Times New Roman" w:hAnsi="Times New Roman" w:cs="Times New Roman"/>
          <w:sz w:val="28"/>
          <w:szCs w:val="28"/>
        </w:rPr>
        <w:t xml:space="preserve">рограмма учебной практики может быть </w:t>
      </w:r>
      <w:r w:rsidRPr="00B34575">
        <w:rPr>
          <w:rFonts w:ascii="Times New Roman" w:hAnsi="Times New Roman" w:cs="Times New Roman"/>
          <w:sz w:val="28"/>
          <w:szCs w:val="28"/>
        </w:rPr>
        <w:t>использованав профессиональном дополнительном образовании и профессиональной подготовке работников в области металлургии, машиностроения, металлообработки   при обучении по рабочей профессии в рамках получения специальности 22.02.06 «Сварочное производство» при наличии основного общего образования, а также среднего (полного) общего образования</w:t>
      </w:r>
      <w:r w:rsidRPr="00B34575">
        <w:rPr>
          <w:rFonts w:ascii="Times New Roman" w:hAnsi="Times New Roman" w:cs="Times New Roman"/>
        </w:rPr>
        <w:t>.</w:t>
      </w:r>
      <w:r w:rsidRPr="00B34575">
        <w:rPr>
          <w:rFonts w:ascii="Times New Roman" w:hAnsi="Times New Roman" w:cs="Times New Roman"/>
          <w:sz w:val="28"/>
          <w:szCs w:val="28"/>
        </w:rPr>
        <w:t>Опыт работыне требуется</w:t>
      </w:r>
      <w:r w:rsidR="00DC417E">
        <w:rPr>
          <w:rFonts w:ascii="Times New Roman" w:hAnsi="Times New Roman" w:cs="Times New Roman"/>
          <w:sz w:val="28"/>
          <w:szCs w:val="28"/>
        </w:rPr>
        <w:t>.</w:t>
      </w:r>
    </w:p>
    <w:p w:rsidR="005559E6" w:rsidRPr="005559E6" w:rsidRDefault="005559E6" w:rsidP="003E2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59E6" w:rsidRPr="005559E6" w:rsidRDefault="005559E6" w:rsidP="00555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59E6">
        <w:rPr>
          <w:rFonts w:ascii="Times New Roman" w:eastAsia="Times New Roman" w:hAnsi="Times New Roman" w:cs="Times New Roman"/>
          <w:b/>
          <w:sz w:val="28"/>
          <w:szCs w:val="28"/>
        </w:rPr>
        <w:t xml:space="preserve">1.2.  Цели и задачи </w:t>
      </w:r>
      <w:r w:rsidR="00692496">
        <w:rPr>
          <w:rFonts w:ascii="Times New Roman" w:eastAsia="Times New Roman" w:hAnsi="Times New Roman" w:cs="Times New Roman"/>
          <w:b/>
          <w:sz w:val="28"/>
          <w:szCs w:val="28"/>
        </w:rPr>
        <w:t>программы учебной практики</w:t>
      </w:r>
      <w:r w:rsidRPr="005559E6">
        <w:rPr>
          <w:rFonts w:ascii="Times New Roman" w:eastAsia="Times New Roman" w:hAnsi="Times New Roman" w:cs="Times New Roman"/>
          <w:b/>
          <w:sz w:val="28"/>
          <w:szCs w:val="28"/>
        </w:rPr>
        <w:t xml:space="preserve">, требования к результатам освоения </w:t>
      </w:r>
      <w:r w:rsidR="004D6AEB">
        <w:rPr>
          <w:rFonts w:ascii="Times New Roman" w:eastAsia="Times New Roman" w:hAnsi="Times New Roman" w:cs="Times New Roman"/>
          <w:b/>
          <w:sz w:val="28"/>
          <w:szCs w:val="28"/>
        </w:rPr>
        <w:t>программы</w:t>
      </w:r>
      <w:r w:rsidRPr="005559E6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5559E6" w:rsidRPr="005559E6" w:rsidRDefault="004D6AEB" w:rsidP="00555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5559E6" w:rsidRPr="005559E6">
        <w:rPr>
          <w:rFonts w:ascii="Times New Roman" w:eastAsia="Times New Roman" w:hAnsi="Times New Roman" w:cs="Times New Roman"/>
          <w:sz w:val="28"/>
          <w:szCs w:val="28"/>
        </w:rPr>
        <w:t>С целью овладения указанным</w:t>
      </w:r>
      <w:r w:rsidR="002D30A3">
        <w:rPr>
          <w:rFonts w:ascii="Times New Roman" w:eastAsia="Times New Roman" w:hAnsi="Times New Roman" w:cs="Times New Roman"/>
          <w:sz w:val="28"/>
          <w:szCs w:val="28"/>
        </w:rPr>
        <w:t>и видами</w:t>
      </w:r>
      <w:r w:rsidR="005559E6" w:rsidRPr="005559E6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профессиональной деятельности и соответствующими профессиональными компетенциями обучающийся в ходе прохождения учебной практики должен:</w:t>
      </w:r>
    </w:p>
    <w:p w:rsidR="004D6AEB" w:rsidRPr="00F20853" w:rsidRDefault="00F20853" w:rsidP="00F20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F20853">
        <w:rPr>
          <w:rFonts w:ascii="Times New Roman" w:hAnsi="Times New Roman" w:cs="Times New Roman"/>
          <w:b/>
          <w:sz w:val="28"/>
          <w:szCs w:val="28"/>
        </w:rPr>
        <w:t>и</w:t>
      </w:r>
      <w:r w:rsidR="004D6AEB" w:rsidRPr="00F20853">
        <w:rPr>
          <w:rFonts w:ascii="Times New Roman" w:hAnsi="Times New Roman" w:cs="Times New Roman"/>
          <w:b/>
          <w:sz w:val="28"/>
          <w:szCs w:val="28"/>
        </w:rPr>
        <w:t>меть практический опыт:</w:t>
      </w:r>
    </w:p>
    <w:p w:rsidR="004D6AEB" w:rsidRPr="003C3CC9" w:rsidRDefault="004D6AEB" w:rsidP="00D647F2">
      <w:pPr>
        <w:pStyle w:val="ae"/>
        <w:numPr>
          <w:ilvl w:val="0"/>
          <w:numId w:val="13"/>
        </w:numPr>
        <w:ind w:left="0" w:firstLine="0"/>
        <w:jc w:val="both"/>
        <w:rPr>
          <w:rFonts w:ascii="Times New Roman" w:hAnsi="Times New Roman"/>
          <w:sz w:val="28"/>
        </w:rPr>
      </w:pPr>
      <w:r w:rsidRPr="00F20853">
        <w:rPr>
          <w:rFonts w:ascii="Times New Roman" w:hAnsi="Times New Roman"/>
          <w:sz w:val="28"/>
        </w:rPr>
        <w:t>выполнения типовых</w:t>
      </w:r>
      <w:r w:rsidRPr="003C3CC9">
        <w:rPr>
          <w:rFonts w:ascii="Times New Roman" w:hAnsi="Times New Roman"/>
          <w:sz w:val="28"/>
        </w:rPr>
        <w:t xml:space="preserve"> слесарных </w:t>
      </w:r>
      <w:proofErr w:type="gramStart"/>
      <w:r w:rsidRPr="003C3CC9">
        <w:rPr>
          <w:rFonts w:ascii="Times New Roman" w:hAnsi="Times New Roman"/>
          <w:sz w:val="28"/>
        </w:rPr>
        <w:t>операций,применяемых</w:t>
      </w:r>
      <w:proofErr w:type="gramEnd"/>
      <w:r w:rsidRPr="003C3CC9">
        <w:rPr>
          <w:rFonts w:ascii="Times New Roman" w:hAnsi="Times New Roman"/>
          <w:sz w:val="28"/>
        </w:rPr>
        <w:t xml:space="preserve"> при подготовке деталей перед сваркой;</w:t>
      </w:r>
    </w:p>
    <w:p w:rsidR="004D6AEB" w:rsidRPr="003C3CC9" w:rsidRDefault="004D6AEB" w:rsidP="00D647F2">
      <w:pPr>
        <w:pStyle w:val="ae"/>
        <w:numPr>
          <w:ilvl w:val="0"/>
          <w:numId w:val="13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выполнения сборки элементов конструкции (изделий,узлов, деталей) под сварку с применениемсборочных приспособлений;</w:t>
      </w:r>
    </w:p>
    <w:p w:rsidR="004D6AEB" w:rsidRPr="003C3CC9" w:rsidRDefault="004D6AEB" w:rsidP="00D647F2">
      <w:pPr>
        <w:pStyle w:val="ae"/>
        <w:numPr>
          <w:ilvl w:val="0"/>
          <w:numId w:val="13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выполнения сборки элементов конструкции (изделий,узлов, деталей) под сварку на прихватках;</w:t>
      </w:r>
    </w:p>
    <w:p w:rsidR="004D6AEB" w:rsidRPr="003C3CC9" w:rsidRDefault="004D6AEB" w:rsidP="00D647F2">
      <w:pPr>
        <w:pStyle w:val="ae"/>
        <w:numPr>
          <w:ilvl w:val="0"/>
          <w:numId w:val="13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эксплуатирования оборудования для сварки;</w:t>
      </w:r>
    </w:p>
    <w:p w:rsidR="004D6AEB" w:rsidRPr="003C3CC9" w:rsidRDefault="004D6AEB" w:rsidP="00D647F2">
      <w:pPr>
        <w:pStyle w:val="ae"/>
        <w:numPr>
          <w:ilvl w:val="0"/>
          <w:numId w:val="13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выполнения предварительного, сопутствующего(межслойного) подогрева свариваемых кромок;</w:t>
      </w:r>
    </w:p>
    <w:p w:rsidR="004D6AEB" w:rsidRPr="003C3CC9" w:rsidRDefault="004D6AEB" w:rsidP="00D647F2">
      <w:pPr>
        <w:pStyle w:val="ae"/>
        <w:numPr>
          <w:ilvl w:val="0"/>
          <w:numId w:val="13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выполнения зачистки швов после сварки;</w:t>
      </w:r>
    </w:p>
    <w:p w:rsidR="004D6AEB" w:rsidRPr="003C3CC9" w:rsidRDefault="004D6AEB" w:rsidP="00D647F2">
      <w:pPr>
        <w:pStyle w:val="ae"/>
        <w:numPr>
          <w:ilvl w:val="0"/>
          <w:numId w:val="13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использования измерительного инструмента дляконтроля геометрических размеров сварного шва;</w:t>
      </w:r>
    </w:p>
    <w:p w:rsidR="004D6AEB" w:rsidRPr="003C3CC9" w:rsidRDefault="004D6AEB" w:rsidP="00D647F2">
      <w:pPr>
        <w:pStyle w:val="ae"/>
        <w:numPr>
          <w:ilvl w:val="0"/>
          <w:numId w:val="13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определения причин дефектов сварочных швов исоединений;</w:t>
      </w:r>
    </w:p>
    <w:p w:rsidR="004D6AEB" w:rsidRDefault="004D6AEB" w:rsidP="00D647F2">
      <w:pPr>
        <w:pStyle w:val="ae"/>
        <w:numPr>
          <w:ilvl w:val="0"/>
          <w:numId w:val="13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предупреждения и устранения различных видовдефектов в сварных швах</w:t>
      </w:r>
      <w:r w:rsidR="00F20853">
        <w:rPr>
          <w:rFonts w:ascii="Times New Roman" w:hAnsi="Times New Roman"/>
          <w:sz w:val="28"/>
        </w:rPr>
        <w:t>;</w:t>
      </w:r>
    </w:p>
    <w:p w:rsidR="002D30A3" w:rsidRPr="00037DDA" w:rsidRDefault="002D30A3" w:rsidP="00D647F2">
      <w:pPr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DDA">
        <w:rPr>
          <w:rFonts w:ascii="Times New Roman" w:hAnsi="Times New Roman" w:cs="Times New Roman"/>
          <w:sz w:val="28"/>
          <w:szCs w:val="28"/>
        </w:rPr>
        <w:t xml:space="preserve">проверки оснащенности сварочного поста ручной дуговой сварки (наплавки, резки) плавящимся покрытым электродом; </w:t>
      </w:r>
    </w:p>
    <w:p w:rsidR="002D30A3" w:rsidRPr="00037DDA" w:rsidRDefault="002D30A3" w:rsidP="00D647F2">
      <w:pPr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DDA">
        <w:rPr>
          <w:rFonts w:ascii="Times New Roman" w:hAnsi="Times New Roman" w:cs="Times New Roman"/>
          <w:sz w:val="28"/>
          <w:szCs w:val="28"/>
        </w:rPr>
        <w:t>проверки работоспособности и исправности оборудования поста ручной дуговой сварки (наплавки, резки) плавящимся покрытым электродом;</w:t>
      </w:r>
    </w:p>
    <w:p w:rsidR="002D30A3" w:rsidRPr="00037DDA" w:rsidRDefault="002D30A3" w:rsidP="00D647F2">
      <w:pPr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DDA">
        <w:rPr>
          <w:rFonts w:ascii="Times New Roman" w:hAnsi="Times New Roman" w:cs="Times New Roman"/>
          <w:sz w:val="28"/>
          <w:szCs w:val="28"/>
        </w:rPr>
        <w:t xml:space="preserve">проверки наличия заземления сварочного поста ручной дуговой сварки (наплавки, резки) плавящимся покрытым электродом; </w:t>
      </w:r>
    </w:p>
    <w:p w:rsidR="002D30A3" w:rsidRPr="00037DDA" w:rsidRDefault="002D30A3" w:rsidP="00D647F2">
      <w:pPr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DDA">
        <w:rPr>
          <w:rFonts w:ascii="Times New Roman" w:hAnsi="Times New Roman" w:cs="Times New Roman"/>
          <w:sz w:val="28"/>
          <w:szCs w:val="28"/>
        </w:rPr>
        <w:lastRenderedPageBreak/>
        <w:t>подготовки и проверки сварочных материалов для ручной дуговой сварки (наплавки, резки) плавящимся покрытым электродом;</w:t>
      </w:r>
    </w:p>
    <w:p w:rsidR="002D30A3" w:rsidRPr="00037DDA" w:rsidRDefault="002D30A3" w:rsidP="00D647F2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DDA">
        <w:rPr>
          <w:rFonts w:ascii="Times New Roman" w:hAnsi="Times New Roman" w:cs="Times New Roman"/>
          <w:sz w:val="28"/>
          <w:szCs w:val="28"/>
        </w:rPr>
        <w:t>настройки оборудования ручной дуговой сварки (наплавки, резки) плавящимся покрытым электродом для выполнения сварки;</w:t>
      </w:r>
    </w:p>
    <w:p w:rsidR="002D30A3" w:rsidRPr="00037DDA" w:rsidRDefault="002D30A3" w:rsidP="00D647F2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DDA">
        <w:rPr>
          <w:rFonts w:ascii="Times New Roman" w:hAnsi="Times New Roman" w:cs="Times New Roman"/>
          <w:sz w:val="28"/>
          <w:szCs w:val="28"/>
        </w:rPr>
        <w:t xml:space="preserve">выполнения ручной дуговой сварки (наплавки, резки) плавящимся покрытым электродом различных деталей и конструкций; </w:t>
      </w:r>
    </w:p>
    <w:p w:rsidR="002D30A3" w:rsidRPr="00D26357" w:rsidRDefault="002D30A3" w:rsidP="00D647F2">
      <w:pPr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6357">
        <w:rPr>
          <w:rFonts w:ascii="Times New Roman" w:hAnsi="Times New Roman" w:cs="Times New Roman"/>
          <w:sz w:val="28"/>
          <w:szCs w:val="28"/>
        </w:rPr>
        <w:t>выполнения дуговой резки;</w:t>
      </w:r>
    </w:p>
    <w:p w:rsidR="002D30A3" w:rsidRDefault="002D30A3" w:rsidP="00D647F2">
      <w:pPr>
        <w:pStyle w:val="ae"/>
        <w:numPr>
          <w:ilvl w:val="0"/>
          <w:numId w:val="20"/>
        </w:numPr>
        <w:ind w:left="0" w:firstLine="0"/>
        <w:jc w:val="both"/>
        <w:rPr>
          <w:rFonts w:ascii="Times New Roman" w:hAnsi="Times New Roman"/>
          <w:sz w:val="28"/>
        </w:rPr>
      </w:pPr>
      <w:r w:rsidRPr="00111305">
        <w:rPr>
          <w:rFonts w:ascii="Times New Roman" w:hAnsi="Times New Roman"/>
          <w:sz w:val="28"/>
        </w:rPr>
        <w:t xml:space="preserve">проверки оснащенности сварочного поста частично механизированной сварки (наплавки) плавлением; </w:t>
      </w:r>
    </w:p>
    <w:p w:rsidR="002D30A3" w:rsidRDefault="002D30A3" w:rsidP="00D647F2">
      <w:pPr>
        <w:pStyle w:val="ae"/>
        <w:numPr>
          <w:ilvl w:val="0"/>
          <w:numId w:val="20"/>
        </w:numPr>
        <w:ind w:left="0" w:firstLine="0"/>
        <w:jc w:val="both"/>
        <w:rPr>
          <w:rFonts w:ascii="Times New Roman" w:hAnsi="Times New Roman"/>
          <w:sz w:val="28"/>
        </w:rPr>
      </w:pPr>
      <w:r w:rsidRPr="00111305">
        <w:rPr>
          <w:rFonts w:ascii="Times New Roman" w:hAnsi="Times New Roman"/>
          <w:sz w:val="28"/>
        </w:rPr>
        <w:t xml:space="preserve">проверки работоспособности и исправности оборудования поста частично механизированной сварки (наплавки) плавлением; </w:t>
      </w:r>
    </w:p>
    <w:p w:rsidR="002D30A3" w:rsidRDefault="002D30A3" w:rsidP="00D647F2">
      <w:pPr>
        <w:pStyle w:val="ae"/>
        <w:numPr>
          <w:ilvl w:val="0"/>
          <w:numId w:val="20"/>
        </w:numPr>
        <w:ind w:left="0" w:firstLine="0"/>
        <w:jc w:val="both"/>
        <w:rPr>
          <w:rFonts w:ascii="Times New Roman" w:hAnsi="Times New Roman"/>
          <w:sz w:val="28"/>
        </w:rPr>
      </w:pPr>
      <w:r w:rsidRPr="00111305">
        <w:rPr>
          <w:rFonts w:ascii="Times New Roman" w:hAnsi="Times New Roman"/>
          <w:sz w:val="28"/>
        </w:rPr>
        <w:t xml:space="preserve">проверки наличия заземления сварочного поста частично механизированной сварки (наплавки) плавлением; </w:t>
      </w:r>
    </w:p>
    <w:p w:rsidR="002D30A3" w:rsidRDefault="002D30A3" w:rsidP="00D647F2">
      <w:pPr>
        <w:pStyle w:val="ae"/>
        <w:numPr>
          <w:ilvl w:val="0"/>
          <w:numId w:val="20"/>
        </w:numPr>
        <w:ind w:left="0" w:firstLine="0"/>
        <w:jc w:val="both"/>
        <w:rPr>
          <w:rFonts w:ascii="Times New Roman" w:hAnsi="Times New Roman"/>
          <w:sz w:val="28"/>
        </w:rPr>
      </w:pPr>
      <w:r w:rsidRPr="00111305">
        <w:rPr>
          <w:rFonts w:ascii="Times New Roman" w:hAnsi="Times New Roman"/>
          <w:sz w:val="28"/>
        </w:rPr>
        <w:t xml:space="preserve">подготовки и проверки сварочных материалов для частично механизированной сварки (наплавки); </w:t>
      </w:r>
    </w:p>
    <w:p w:rsidR="002D30A3" w:rsidRDefault="002D30A3" w:rsidP="00D647F2">
      <w:pPr>
        <w:pStyle w:val="ae"/>
        <w:numPr>
          <w:ilvl w:val="0"/>
          <w:numId w:val="20"/>
        </w:numPr>
        <w:ind w:left="0" w:firstLine="0"/>
        <w:jc w:val="both"/>
        <w:rPr>
          <w:rFonts w:ascii="Times New Roman" w:hAnsi="Times New Roman"/>
          <w:sz w:val="28"/>
        </w:rPr>
      </w:pPr>
      <w:r w:rsidRPr="00111305">
        <w:rPr>
          <w:rFonts w:ascii="Times New Roman" w:hAnsi="Times New Roman"/>
          <w:sz w:val="28"/>
        </w:rPr>
        <w:t xml:space="preserve">настройки оборудования для частично механизированной сварки (наплавки) плавлением для выполнения сварки; </w:t>
      </w:r>
    </w:p>
    <w:p w:rsidR="002D30A3" w:rsidRDefault="002D30A3" w:rsidP="00D647F2">
      <w:pPr>
        <w:pStyle w:val="ae"/>
        <w:numPr>
          <w:ilvl w:val="0"/>
          <w:numId w:val="20"/>
        </w:numPr>
        <w:ind w:left="0" w:firstLine="0"/>
        <w:jc w:val="both"/>
        <w:rPr>
          <w:rFonts w:ascii="Times New Roman" w:hAnsi="Times New Roman"/>
          <w:sz w:val="28"/>
        </w:rPr>
      </w:pPr>
      <w:r w:rsidRPr="00111305">
        <w:rPr>
          <w:rFonts w:ascii="Times New Roman" w:hAnsi="Times New Roman"/>
          <w:sz w:val="28"/>
        </w:rPr>
        <w:t xml:space="preserve">выполнения частично механизированной сваркой (наплавкой) плавлением различных деталей и конструкций во всех пространственных положениях сварного шва; </w:t>
      </w:r>
    </w:p>
    <w:p w:rsidR="004D6AEB" w:rsidRPr="00F20853" w:rsidRDefault="004D6AEB" w:rsidP="00D6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F20853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4D6AEB" w:rsidRPr="003C3CC9" w:rsidRDefault="004D6AEB" w:rsidP="00D647F2">
      <w:pPr>
        <w:pStyle w:val="ae"/>
        <w:numPr>
          <w:ilvl w:val="0"/>
          <w:numId w:val="14"/>
        </w:numPr>
        <w:ind w:left="0" w:firstLine="0"/>
        <w:jc w:val="both"/>
        <w:rPr>
          <w:rFonts w:ascii="Times New Roman" w:hAnsi="Times New Roman"/>
          <w:sz w:val="28"/>
        </w:rPr>
      </w:pPr>
      <w:r w:rsidRPr="00F20853">
        <w:rPr>
          <w:rFonts w:ascii="Times New Roman" w:hAnsi="Times New Roman"/>
          <w:sz w:val="28"/>
        </w:rPr>
        <w:t>использовать</w:t>
      </w:r>
      <w:r w:rsidRPr="003C3CC9">
        <w:rPr>
          <w:rFonts w:ascii="Times New Roman" w:hAnsi="Times New Roman"/>
          <w:sz w:val="28"/>
        </w:rPr>
        <w:t xml:space="preserve"> ручной и механизированныйинструмент зачистки сварных швов и удаленияповерхностных дефектов после сварки;</w:t>
      </w:r>
    </w:p>
    <w:p w:rsidR="004D6AEB" w:rsidRPr="003C3CC9" w:rsidRDefault="004D6AEB" w:rsidP="00D647F2">
      <w:pPr>
        <w:pStyle w:val="ae"/>
        <w:numPr>
          <w:ilvl w:val="0"/>
          <w:numId w:val="14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проверять работоспособность и исправностьоборудования поста для сварки;</w:t>
      </w:r>
    </w:p>
    <w:p w:rsidR="004D6AEB" w:rsidRPr="003C3CC9" w:rsidRDefault="004D6AEB" w:rsidP="00D647F2">
      <w:pPr>
        <w:pStyle w:val="ae"/>
        <w:numPr>
          <w:ilvl w:val="0"/>
          <w:numId w:val="14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использовать ручной и механизированныйинструмент для подготовки элементов конструкции(изделий, узлов, деталей) под сварку;</w:t>
      </w:r>
    </w:p>
    <w:p w:rsidR="004D6AEB" w:rsidRPr="003C3CC9" w:rsidRDefault="004D6AEB" w:rsidP="00D647F2">
      <w:pPr>
        <w:pStyle w:val="ae"/>
        <w:numPr>
          <w:ilvl w:val="0"/>
          <w:numId w:val="14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выполнять предварительный, сопутствующий(межслойный) подогрев металла в соответствии стребованиями производственно-технологическойдокументации по сварке;</w:t>
      </w:r>
    </w:p>
    <w:p w:rsidR="004D6AEB" w:rsidRPr="003C3CC9" w:rsidRDefault="004D6AEB" w:rsidP="00D647F2">
      <w:pPr>
        <w:pStyle w:val="ae"/>
        <w:numPr>
          <w:ilvl w:val="0"/>
          <w:numId w:val="14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применять сборочные приспособления для сборкиэлементов конструкции (изделий, узлов, деталей) подсварку;</w:t>
      </w:r>
    </w:p>
    <w:p w:rsidR="004D6AEB" w:rsidRPr="003C3CC9" w:rsidRDefault="004D6AEB" w:rsidP="00D647F2">
      <w:pPr>
        <w:pStyle w:val="ae"/>
        <w:numPr>
          <w:ilvl w:val="0"/>
          <w:numId w:val="14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подготавливать сварочные материалы к сварке;</w:t>
      </w:r>
    </w:p>
    <w:p w:rsidR="004D6AEB" w:rsidRPr="003C3CC9" w:rsidRDefault="004D6AEB" w:rsidP="00D647F2">
      <w:pPr>
        <w:pStyle w:val="ae"/>
        <w:numPr>
          <w:ilvl w:val="0"/>
          <w:numId w:val="14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зачищать швы после сварки;</w:t>
      </w:r>
    </w:p>
    <w:p w:rsidR="004D6AEB" w:rsidRPr="00675038" w:rsidRDefault="004D6AEB" w:rsidP="00D647F2">
      <w:pPr>
        <w:pStyle w:val="ae"/>
        <w:numPr>
          <w:ilvl w:val="0"/>
          <w:numId w:val="14"/>
        </w:numPr>
        <w:ind w:left="0" w:firstLine="0"/>
        <w:jc w:val="both"/>
        <w:rPr>
          <w:rFonts w:ascii="Times New Roman" w:hAnsi="Times New Roman"/>
          <w:b/>
          <w:sz w:val="28"/>
        </w:rPr>
      </w:pPr>
      <w:r w:rsidRPr="00675038">
        <w:rPr>
          <w:rFonts w:ascii="Times New Roman" w:hAnsi="Times New Roman"/>
          <w:b/>
          <w:sz w:val="28"/>
        </w:rPr>
        <w:t>пользоваться производственно-технологической инормативной документацией для выполнениятрудовых функций;</w:t>
      </w:r>
    </w:p>
    <w:p w:rsidR="002D30A3" w:rsidRPr="00037DDA" w:rsidRDefault="002D30A3" w:rsidP="00D647F2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DDA">
        <w:rPr>
          <w:rFonts w:ascii="Times New Roman" w:hAnsi="Times New Roman" w:cs="Times New Roman"/>
          <w:sz w:val="28"/>
          <w:szCs w:val="28"/>
        </w:rPr>
        <w:t xml:space="preserve">проверять работоспособность и исправность сварочного оборудования для ручной дуговой сварки (наплавки, резки) плавящимся покрытым электродом; </w:t>
      </w:r>
    </w:p>
    <w:p w:rsidR="002D30A3" w:rsidRPr="00037DDA" w:rsidRDefault="002D30A3" w:rsidP="00D647F2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DDA">
        <w:rPr>
          <w:rFonts w:ascii="Times New Roman" w:hAnsi="Times New Roman" w:cs="Times New Roman"/>
          <w:sz w:val="28"/>
          <w:szCs w:val="28"/>
        </w:rPr>
        <w:t xml:space="preserve">настраивать сварочное оборудование для ручной дуговой сварки (наплавки, резки) плавящимся покрытым электродом; </w:t>
      </w:r>
    </w:p>
    <w:p w:rsidR="002D30A3" w:rsidRPr="00037DDA" w:rsidRDefault="002D30A3" w:rsidP="00D647F2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DDA">
        <w:rPr>
          <w:rFonts w:ascii="Times New Roman" w:hAnsi="Times New Roman" w:cs="Times New Roman"/>
          <w:sz w:val="28"/>
          <w:szCs w:val="28"/>
        </w:rPr>
        <w:t>выполнять сварку различных деталей и конструкций во всех пространственных положениях сварного шва;</w:t>
      </w:r>
    </w:p>
    <w:p w:rsidR="002D30A3" w:rsidRPr="00675038" w:rsidRDefault="002D30A3" w:rsidP="00D647F2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038">
        <w:rPr>
          <w:rFonts w:ascii="Times New Roman" w:hAnsi="Times New Roman" w:cs="Times New Roman"/>
          <w:b/>
          <w:sz w:val="28"/>
          <w:szCs w:val="28"/>
        </w:rPr>
        <w:lastRenderedPageBreak/>
        <w:t>владеть техникой дуговой резки металла;</w:t>
      </w:r>
    </w:p>
    <w:p w:rsidR="00401BAB" w:rsidRPr="00F762B6" w:rsidRDefault="00401BAB" w:rsidP="00D647F2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both"/>
        <w:rPr>
          <w:rFonts w:ascii="Times New Roman" w:hAnsi="Times New Roman"/>
          <w:sz w:val="28"/>
        </w:rPr>
      </w:pPr>
      <w:r w:rsidRPr="00F762B6">
        <w:rPr>
          <w:rFonts w:ascii="Times New Roman" w:hAnsi="Times New Roman"/>
          <w:sz w:val="28"/>
        </w:rPr>
        <w:t xml:space="preserve">проверять работоспособность и исправность оборудования для частично механизированной сварки (наплавки) плавлением; </w:t>
      </w:r>
    </w:p>
    <w:p w:rsidR="00401BAB" w:rsidRPr="00F762B6" w:rsidRDefault="00401BAB" w:rsidP="00D647F2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both"/>
        <w:rPr>
          <w:rFonts w:ascii="Times New Roman" w:hAnsi="Times New Roman"/>
          <w:sz w:val="28"/>
        </w:rPr>
      </w:pPr>
      <w:r w:rsidRPr="00F762B6">
        <w:rPr>
          <w:rFonts w:ascii="Times New Roman" w:hAnsi="Times New Roman"/>
          <w:sz w:val="28"/>
        </w:rPr>
        <w:t xml:space="preserve">настраивать сварочное оборудование для частично механизированной сварки (наплавки) плавлением; </w:t>
      </w:r>
    </w:p>
    <w:p w:rsidR="00401BAB" w:rsidRPr="00F762B6" w:rsidRDefault="00401BAB" w:rsidP="00D647F2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both"/>
        <w:rPr>
          <w:b/>
          <w:sz w:val="28"/>
          <w:szCs w:val="28"/>
        </w:rPr>
      </w:pPr>
      <w:r w:rsidRPr="00F762B6">
        <w:rPr>
          <w:rFonts w:ascii="Times New Roman" w:hAnsi="Times New Roman"/>
          <w:sz w:val="28"/>
        </w:rPr>
        <w:t>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шва;</w:t>
      </w:r>
    </w:p>
    <w:p w:rsidR="004D6AEB" w:rsidRPr="00F20853" w:rsidRDefault="004D6AEB" w:rsidP="00D64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F20853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4D6AEB" w:rsidRPr="003C3CC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F20853">
        <w:rPr>
          <w:rFonts w:ascii="Times New Roman" w:hAnsi="Times New Roman"/>
          <w:sz w:val="28"/>
        </w:rPr>
        <w:t>основы</w:t>
      </w:r>
      <w:r w:rsidRPr="003C3CC9">
        <w:rPr>
          <w:rFonts w:ascii="Times New Roman" w:hAnsi="Times New Roman"/>
          <w:sz w:val="28"/>
        </w:rPr>
        <w:t xml:space="preserve"> теории сварочных процессов (понятия:сварочный термический цикл, сварочныедеформации и напряжения);</w:t>
      </w:r>
    </w:p>
    <w:p w:rsidR="004D6AEB" w:rsidRPr="003C3CC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необходимость проведения подогрева при сварке;</w:t>
      </w:r>
    </w:p>
    <w:p w:rsidR="004D6AEB" w:rsidRPr="003C3CC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классификацию и общие представления о методах испособах сварки;</w:t>
      </w:r>
    </w:p>
    <w:p w:rsidR="004D6AEB" w:rsidRPr="003C3CC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основные типы, конструктивные элементы, размерысварных соединений и обозначение их на чертежах;</w:t>
      </w:r>
    </w:p>
    <w:p w:rsidR="004D6AEB" w:rsidRPr="005327E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влияние основных параметров режима и</w:t>
      </w:r>
      <w:r w:rsidRPr="005327E9">
        <w:rPr>
          <w:rFonts w:ascii="Times New Roman" w:hAnsi="Times New Roman"/>
          <w:sz w:val="28"/>
        </w:rPr>
        <w:t>пространственного положения при сварке наформирование сварного шва;</w:t>
      </w:r>
    </w:p>
    <w:p w:rsidR="004D6AEB" w:rsidRPr="005327E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основные типы, конструктивные элементы, разделки</w:t>
      </w:r>
      <w:r w:rsidRPr="005327E9">
        <w:rPr>
          <w:rFonts w:ascii="Times New Roman" w:hAnsi="Times New Roman"/>
          <w:sz w:val="28"/>
        </w:rPr>
        <w:t>кромок;</w:t>
      </w:r>
    </w:p>
    <w:p w:rsidR="004D6AEB" w:rsidRPr="003C3CC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основы технологии сварочного производства;</w:t>
      </w:r>
    </w:p>
    <w:p w:rsidR="004D6AEB" w:rsidRPr="005327E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виды и назначение сборочных, технологических</w:t>
      </w:r>
      <w:r w:rsidRPr="005327E9">
        <w:rPr>
          <w:rFonts w:ascii="Times New Roman" w:hAnsi="Times New Roman"/>
          <w:sz w:val="28"/>
        </w:rPr>
        <w:t>приспособлений и оснастки;</w:t>
      </w:r>
    </w:p>
    <w:p w:rsidR="004D6AEB" w:rsidRPr="005327E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основные правила чтения технологической</w:t>
      </w:r>
      <w:r w:rsidRPr="005327E9">
        <w:rPr>
          <w:rFonts w:ascii="Times New Roman" w:hAnsi="Times New Roman"/>
          <w:sz w:val="28"/>
        </w:rPr>
        <w:t>документации;</w:t>
      </w:r>
    </w:p>
    <w:p w:rsidR="004D6AEB" w:rsidRPr="003C3CC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типы дефектов сварного шва;</w:t>
      </w:r>
    </w:p>
    <w:p w:rsidR="004D6AEB" w:rsidRPr="003C3CC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методы неразрушающего контроля;</w:t>
      </w:r>
    </w:p>
    <w:p w:rsidR="004D6AEB" w:rsidRPr="005327E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причины возникновения и меры предупреждения</w:t>
      </w:r>
      <w:r w:rsidRPr="005327E9">
        <w:rPr>
          <w:rFonts w:ascii="Times New Roman" w:hAnsi="Times New Roman"/>
          <w:sz w:val="28"/>
        </w:rPr>
        <w:t>видимых дефектов;</w:t>
      </w:r>
    </w:p>
    <w:p w:rsidR="004D6AEB" w:rsidRPr="003C3CC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способы устранения дефектов сварных швов;</w:t>
      </w:r>
    </w:p>
    <w:p w:rsidR="004D6AEB" w:rsidRPr="003C3CC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правила подготовки кромок изделий под сварку;</w:t>
      </w:r>
    </w:p>
    <w:p w:rsidR="004D6AEB" w:rsidRPr="005327E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устройство вспомогательного оборудования,</w:t>
      </w:r>
      <w:r w:rsidRPr="005327E9">
        <w:rPr>
          <w:rFonts w:ascii="Times New Roman" w:hAnsi="Times New Roman"/>
          <w:sz w:val="28"/>
        </w:rPr>
        <w:t>назначение, правила его эксплуатации и областьприменения;</w:t>
      </w:r>
    </w:p>
    <w:p w:rsidR="004D6AEB" w:rsidRPr="003C3CC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правила сборки элементов конструкции под сварку;</w:t>
      </w:r>
    </w:p>
    <w:p w:rsidR="004D6AEB" w:rsidRPr="005327E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порядок проведения работ по предварительному,</w:t>
      </w:r>
      <w:r w:rsidRPr="005327E9">
        <w:rPr>
          <w:rFonts w:ascii="Times New Roman" w:hAnsi="Times New Roman"/>
          <w:sz w:val="28"/>
        </w:rPr>
        <w:t>сопутствующему (межслойному) подогреву металла;</w:t>
      </w:r>
    </w:p>
    <w:p w:rsidR="004D6AEB" w:rsidRPr="005327E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устройство сварочного оборудования, назначение,</w:t>
      </w:r>
      <w:r w:rsidRPr="005327E9">
        <w:rPr>
          <w:rFonts w:ascii="Times New Roman" w:hAnsi="Times New Roman"/>
          <w:sz w:val="28"/>
        </w:rPr>
        <w:t>правила его эксплуатации и область применения;</w:t>
      </w:r>
    </w:p>
    <w:p w:rsidR="004D6AEB" w:rsidRPr="005327E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правила технической эксплуатации</w:t>
      </w:r>
      <w:r w:rsidRPr="005327E9">
        <w:rPr>
          <w:rFonts w:ascii="Times New Roman" w:hAnsi="Times New Roman"/>
          <w:sz w:val="28"/>
        </w:rPr>
        <w:t>электроустановок;</w:t>
      </w:r>
    </w:p>
    <w:p w:rsidR="004D6AEB" w:rsidRPr="005327E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классификацию сварочного оборудования и</w:t>
      </w:r>
      <w:r w:rsidRPr="005327E9">
        <w:rPr>
          <w:rFonts w:ascii="Times New Roman" w:hAnsi="Times New Roman"/>
          <w:sz w:val="28"/>
        </w:rPr>
        <w:t>материалов;</w:t>
      </w:r>
    </w:p>
    <w:p w:rsidR="004D6AEB" w:rsidRPr="005327E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основные принципы работы источников питания для</w:t>
      </w:r>
      <w:r w:rsidRPr="005327E9">
        <w:rPr>
          <w:rFonts w:ascii="Times New Roman" w:hAnsi="Times New Roman"/>
          <w:sz w:val="28"/>
        </w:rPr>
        <w:t>сварки;</w:t>
      </w:r>
    </w:p>
    <w:p w:rsidR="004D6AEB" w:rsidRPr="005327E9" w:rsidRDefault="004D6AE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3C3CC9">
        <w:rPr>
          <w:rFonts w:ascii="Times New Roman" w:hAnsi="Times New Roman"/>
          <w:sz w:val="28"/>
        </w:rPr>
        <w:t>правила хранения и транспортировки сварочных</w:t>
      </w:r>
      <w:r>
        <w:rPr>
          <w:rFonts w:ascii="Times New Roman" w:hAnsi="Times New Roman"/>
          <w:sz w:val="28"/>
        </w:rPr>
        <w:t xml:space="preserve"> материалов.</w:t>
      </w:r>
    </w:p>
    <w:p w:rsidR="00401BAB" w:rsidRPr="00037DDA" w:rsidRDefault="00401BAB" w:rsidP="00D647F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DDA">
        <w:rPr>
          <w:rFonts w:ascii="Times New Roman" w:hAnsi="Times New Roman" w:cs="Times New Roman"/>
          <w:sz w:val="28"/>
          <w:szCs w:val="28"/>
        </w:rPr>
        <w:t>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чертежах;</w:t>
      </w:r>
    </w:p>
    <w:p w:rsidR="00401BAB" w:rsidRPr="00037DDA" w:rsidRDefault="00401BAB" w:rsidP="00D647F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DDA">
        <w:rPr>
          <w:rFonts w:ascii="Times New Roman" w:hAnsi="Times New Roman" w:cs="Times New Roman"/>
          <w:sz w:val="28"/>
          <w:szCs w:val="28"/>
        </w:rPr>
        <w:t>основные группы и марки материалов, свариваемых ручной дуговой сваркой (наплавкой, резкой) плавящимся покрытым электродом;</w:t>
      </w:r>
    </w:p>
    <w:p w:rsidR="00401BAB" w:rsidRPr="00037DDA" w:rsidRDefault="00401BAB" w:rsidP="00D647F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DDA">
        <w:rPr>
          <w:rFonts w:ascii="Times New Roman" w:hAnsi="Times New Roman" w:cs="Times New Roman"/>
          <w:sz w:val="28"/>
          <w:szCs w:val="28"/>
        </w:rPr>
        <w:lastRenderedPageBreak/>
        <w:t>сварочные (наплавочные) материалы для ручной дуговой сварки (наплавки, резки) плавящимся покрытым электродом;</w:t>
      </w:r>
    </w:p>
    <w:p w:rsidR="00401BAB" w:rsidRPr="00037DDA" w:rsidRDefault="00401BAB" w:rsidP="00D647F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DDA">
        <w:rPr>
          <w:rFonts w:ascii="Times New Roman" w:hAnsi="Times New Roman" w:cs="Times New Roman"/>
          <w:sz w:val="28"/>
          <w:szCs w:val="28"/>
        </w:rPr>
        <w:t xml:space="preserve">технику и технологию ручной дуговой сварки (наплавки, резки) плавящимся покрытым электродом различных деталей и конструкций в пространственных положениях сварного шва; </w:t>
      </w:r>
    </w:p>
    <w:p w:rsidR="00401BAB" w:rsidRPr="00037DDA" w:rsidRDefault="00401BAB" w:rsidP="00D647F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DDA">
        <w:rPr>
          <w:rFonts w:ascii="Times New Roman" w:hAnsi="Times New Roman" w:cs="Times New Roman"/>
          <w:sz w:val="28"/>
          <w:szCs w:val="28"/>
        </w:rPr>
        <w:t xml:space="preserve">основы дуговой резки; </w:t>
      </w:r>
    </w:p>
    <w:p w:rsidR="00401BAB" w:rsidRPr="00037DDA" w:rsidRDefault="00401BAB" w:rsidP="00D647F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DDA">
        <w:rPr>
          <w:rFonts w:ascii="Times New Roman" w:hAnsi="Times New Roman" w:cs="Times New Roman"/>
          <w:sz w:val="28"/>
          <w:szCs w:val="28"/>
        </w:rPr>
        <w:t>причины возникновения дефектов сварных швов, способы их предупреждения и исправленияпри ручной дуговой сварке (наплавке, резке) плавящимся покрытым электродом.</w:t>
      </w:r>
    </w:p>
    <w:p w:rsidR="00401BAB" w:rsidRDefault="00401BA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111305">
        <w:rPr>
          <w:rFonts w:ascii="Times New Roman" w:hAnsi="Times New Roman"/>
          <w:sz w:val="28"/>
        </w:rPr>
        <w:t xml:space="preserve">основные группы и марки материалов, свариваемых частично механизированной сваркой (наплавкой) плавлением; </w:t>
      </w:r>
    </w:p>
    <w:p w:rsidR="00401BAB" w:rsidRDefault="00401BA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111305">
        <w:rPr>
          <w:rFonts w:ascii="Times New Roman" w:hAnsi="Times New Roman"/>
          <w:sz w:val="28"/>
        </w:rPr>
        <w:t xml:space="preserve">сварочные (наплавочные) материалы для частично механизированной сварки (наплавки) плавлением; </w:t>
      </w:r>
    </w:p>
    <w:p w:rsidR="00401BAB" w:rsidRDefault="00401BA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111305">
        <w:rPr>
          <w:rFonts w:ascii="Times New Roman" w:hAnsi="Times New Roman"/>
          <w:sz w:val="28"/>
        </w:rPr>
        <w:t xml:space="preserve">устройство сварочного и вспомогательного оборудования для частично механизированной сварки (наплавки) плавлением, назначение и условия работы контрольно-измерительных приборов, правила их эксплуатации и область применения; </w:t>
      </w:r>
    </w:p>
    <w:p w:rsidR="00401BAB" w:rsidRDefault="00401BA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111305">
        <w:rPr>
          <w:rFonts w:ascii="Times New Roman" w:hAnsi="Times New Roman"/>
          <w:sz w:val="28"/>
        </w:rPr>
        <w:t xml:space="preserve">технику и технологию частично механизированной сварки (наплавки) плавлением для сварки различных деталей и конструкций во всех пространственных положениях сварного шва; </w:t>
      </w:r>
    </w:p>
    <w:p w:rsidR="00401BAB" w:rsidRDefault="00401BA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111305">
        <w:rPr>
          <w:rFonts w:ascii="Times New Roman" w:hAnsi="Times New Roman"/>
          <w:sz w:val="28"/>
        </w:rPr>
        <w:t xml:space="preserve">порядок проведения работ по предварительному, сопутствующему (межслойному) подогреву металла; </w:t>
      </w:r>
    </w:p>
    <w:p w:rsidR="00401BAB" w:rsidRPr="00111305" w:rsidRDefault="00401BAB" w:rsidP="00D647F2">
      <w:pPr>
        <w:pStyle w:val="ae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8"/>
        </w:rPr>
      </w:pPr>
      <w:r w:rsidRPr="00111305">
        <w:rPr>
          <w:rFonts w:ascii="Times New Roman" w:hAnsi="Times New Roman"/>
          <w:sz w:val="28"/>
        </w:rPr>
        <w:t>причины возникновения и меры предупреждения внутренних напряжений и деформаций в свариваемых (наплавляемых) изделиях; причины возникновения дефектов сварных швов, способы их предупреждения и исправления.</w:t>
      </w:r>
    </w:p>
    <w:p w:rsidR="005559E6" w:rsidRPr="005559E6" w:rsidRDefault="005559E6" w:rsidP="00555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59E6" w:rsidRPr="005559E6" w:rsidRDefault="005559E6" w:rsidP="00555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59E6">
        <w:rPr>
          <w:rFonts w:ascii="Times New Roman" w:eastAsia="Times New Roman" w:hAnsi="Times New Roman" w:cs="Times New Roman"/>
          <w:b/>
          <w:sz w:val="28"/>
          <w:szCs w:val="28"/>
        </w:rPr>
        <w:t>1.3. Рекомендуемое количество часов на освоение программы учебной практики:</w:t>
      </w:r>
    </w:p>
    <w:p w:rsidR="005559E6" w:rsidRPr="005559E6" w:rsidRDefault="005559E6" w:rsidP="00555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59E6">
        <w:rPr>
          <w:rFonts w:ascii="Times New Roman" w:eastAsia="Times New Roman" w:hAnsi="Times New Roman" w:cs="Times New Roman"/>
          <w:sz w:val="28"/>
          <w:szCs w:val="28"/>
        </w:rPr>
        <w:t>Всего часов   учебной практики (производственного обучения)  -</w:t>
      </w:r>
      <w:r w:rsidR="00401BAB">
        <w:rPr>
          <w:rFonts w:ascii="Times New Roman" w:eastAsia="Times New Roman" w:hAnsi="Times New Roman" w:cs="Times New Roman"/>
          <w:sz w:val="28"/>
          <w:szCs w:val="28"/>
        </w:rPr>
        <w:t>684</w:t>
      </w:r>
      <w:r w:rsidRPr="005559E6">
        <w:rPr>
          <w:rFonts w:ascii="Times New Roman" w:eastAsia="Times New Roman" w:hAnsi="Times New Roman" w:cs="Times New Roman"/>
          <w:sz w:val="28"/>
          <w:szCs w:val="28"/>
        </w:rPr>
        <w:t>час</w:t>
      </w:r>
      <w:r w:rsidR="0071671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34575">
        <w:rPr>
          <w:rFonts w:ascii="Times New Roman" w:eastAsia="Times New Roman" w:hAnsi="Times New Roman" w:cs="Times New Roman"/>
          <w:sz w:val="28"/>
          <w:szCs w:val="28"/>
        </w:rPr>
        <w:t xml:space="preserve">, в том </w:t>
      </w:r>
      <w:r w:rsidR="00F930AF">
        <w:rPr>
          <w:rFonts w:ascii="Times New Roman" w:eastAsia="Times New Roman" w:hAnsi="Times New Roman" w:cs="Times New Roman"/>
          <w:sz w:val="28"/>
          <w:szCs w:val="28"/>
        </w:rPr>
        <w:t>числе (ПМ.01- 108ч.; ПМ.02 – 360</w:t>
      </w:r>
      <w:r w:rsidR="00B34575">
        <w:rPr>
          <w:rFonts w:ascii="Times New Roman" w:eastAsia="Times New Roman" w:hAnsi="Times New Roman" w:cs="Times New Roman"/>
          <w:sz w:val="28"/>
          <w:szCs w:val="28"/>
        </w:rPr>
        <w:t xml:space="preserve">ч.; ПМ.04 </w:t>
      </w:r>
      <w:r w:rsidR="00027D47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34575">
        <w:rPr>
          <w:rFonts w:ascii="Times New Roman" w:eastAsia="Times New Roman" w:hAnsi="Times New Roman" w:cs="Times New Roman"/>
          <w:sz w:val="28"/>
          <w:szCs w:val="28"/>
        </w:rPr>
        <w:t xml:space="preserve"> 252</w:t>
      </w:r>
      <w:r w:rsidR="00027D47">
        <w:rPr>
          <w:rFonts w:ascii="Times New Roman" w:eastAsia="Times New Roman" w:hAnsi="Times New Roman" w:cs="Times New Roman"/>
          <w:sz w:val="28"/>
          <w:szCs w:val="28"/>
        </w:rPr>
        <w:t>ч.)</w:t>
      </w:r>
    </w:p>
    <w:p w:rsidR="005559E6" w:rsidRDefault="005559E6" w:rsidP="005559E6">
      <w:pPr>
        <w:spacing w:line="240" w:lineRule="auto"/>
        <w:jc w:val="both"/>
        <w:rPr>
          <w:rFonts w:ascii="Times New Roman" w:eastAsia="Times New Roman" w:hAnsi="Times New Roman" w:cs="Times New Roman"/>
          <w:bCs/>
          <w:caps/>
          <w:color w:val="FF0000"/>
          <w:sz w:val="28"/>
          <w:szCs w:val="28"/>
        </w:rPr>
      </w:pPr>
    </w:p>
    <w:p w:rsidR="004D6AEB" w:rsidRDefault="004D6AEB" w:rsidP="005559E6">
      <w:pPr>
        <w:spacing w:line="240" w:lineRule="auto"/>
        <w:jc w:val="both"/>
        <w:rPr>
          <w:rFonts w:ascii="Times New Roman" w:eastAsia="Times New Roman" w:hAnsi="Times New Roman" w:cs="Times New Roman"/>
          <w:bCs/>
          <w:caps/>
          <w:color w:val="FF0000"/>
          <w:sz w:val="28"/>
          <w:szCs w:val="28"/>
        </w:rPr>
      </w:pPr>
    </w:p>
    <w:p w:rsidR="004D6AEB" w:rsidRDefault="004D6AEB" w:rsidP="005559E6">
      <w:pPr>
        <w:spacing w:line="240" w:lineRule="auto"/>
        <w:jc w:val="both"/>
        <w:rPr>
          <w:rFonts w:ascii="Times New Roman" w:eastAsia="Times New Roman" w:hAnsi="Times New Roman" w:cs="Times New Roman"/>
          <w:bCs/>
          <w:caps/>
          <w:color w:val="FF0000"/>
          <w:sz w:val="28"/>
          <w:szCs w:val="28"/>
        </w:rPr>
      </w:pPr>
    </w:p>
    <w:p w:rsidR="004D6AEB" w:rsidRDefault="004D6AEB" w:rsidP="005559E6">
      <w:pPr>
        <w:spacing w:line="240" w:lineRule="auto"/>
        <w:jc w:val="both"/>
        <w:rPr>
          <w:rFonts w:ascii="Times New Roman" w:eastAsia="Times New Roman" w:hAnsi="Times New Roman" w:cs="Times New Roman"/>
          <w:bCs/>
          <w:caps/>
          <w:color w:val="FF0000"/>
          <w:sz w:val="28"/>
          <w:szCs w:val="28"/>
        </w:rPr>
      </w:pPr>
    </w:p>
    <w:p w:rsidR="004D6AEB" w:rsidRDefault="004D6AEB" w:rsidP="005559E6">
      <w:pPr>
        <w:spacing w:line="240" w:lineRule="auto"/>
        <w:jc w:val="both"/>
        <w:rPr>
          <w:rFonts w:ascii="Times New Roman" w:eastAsia="Times New Roman" w:hAnsi="Times New Roman" w:cs="Times New Roman"/>
          <w:bCs/>
          <w:caps/>
          <w:color w:val="FF0000"/>
          <w:sz w:val="28"/>
          <w:szCs w:val="28"/>
        </w:rPr>
      </w:pPr>
    </w:p>
    <w:p w:rsidR="004D6AEB" w:rsidRDefault="004D6AEB" w:rsidP="005559E6">
      <w:pPr>
        <w:spacing w:line="240" w:lineRule="auto"/>
        <w:jc w:val="both"/>
        <w:rPr>
          <w:rFonts w:ascii="Times New Roman" w:eastAsia="Times New Roman" w:hAnsi="Times New Roman" w:cs="Times New Roman"/>
          <w:bCs/>
          <w:caps/>
          <w:color w:val="FF0000"/>
          <w:sz w:val="28"/>
          <w:szCs w:val="28"/>
        </w:rPr>
      </w:pPr>
    </w:p>
    <w:p w:rsidR="004D6AEB" w:rsidRDefault="004D6AEB" w:rsidP="005559E6">
      <w:pPr>
        <w:spacing w:line="240" w:lineRule="auto"/>
        <w:jc w:val="both"/>
        <w:rPr>
          <w:rFonts w:ascii="Times New Roman" w:eastAsia="Times New Roman" w:hAnsi="Times New Roman" w:cs="Times New Roman"/>
          <w:bCs/>
          <w:caps/>
          <w:color w:val="FF0000"/>
          <w:sz w:val="28"/>
          <w:szCs w:val="28"/>
        </w:rPr>
      </w:pPr>
    </w:p>
    <w:p w:rsidR="00D647F2" w:rsidRDefault="00D647F2" w:rsidP="00D82F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both"/>
        <w:rPr>
          <w:rFonts w:ascii="Times New Roman" w:eastAsia="Times New Roman" w:hAnsi="Times New Roman" w:cs="Times New Roman"/>
          <w:b w:val="0"/>
          <w:caps/>
          <w:color w:val="auto"/>
        </w:rPr>
        <w:sectPr w:rsidR="00D647F2" w:rsidSect="00372AC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559E6" w:rsidRPr="00D82F82" w:rsidRDefault="005559E6" w:rsidP="00D82F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both"/>
        <w:rPr>
          <w:rFonts w:ascii="Times New Roman" w:eastAsia="Times New Roman" w:hAnsi="Times New Roman" w:cs="Times New Roman"/>
          <w:caps/>
          <w:color w:val="auto"/>
        </w:rPr>
      </w:pPr>
      <w:r w:rsidRPr="00A2329E">
        <w:rPr>
          <w:rFonts w:ascii="Times New Roman" w:eastAsia="Times New Roman" w:hAnsi="Times New Roman" w:cs="Times New Roman"/>
          <w:b w:val="0"/>
          <w:caps/>
          <w:color w:val="auto"/>
        </w:rPr>
        <w:lastRenderedPageBreak/>
        <w:t>2</w:t>
      </w:r>
      <w:r w:rsidRPr="00D82F82">
        <w:rPr>
          <w:rFonts w:ascii="Times New Roman" w:eastAsia="Times New Roman" w:hAnsi="Times New Roman" w:cs="Times New Roman"/>
          <w:caps/>
          <w:color w:val="auto"/>
        </w:rPr>
        <w:t xml:space="preserve">. результаты освоения </w:t>
      </w:r>
      <w:r w:rsidR="00A2329E" w:rsidRPr="00D82F82">
        <w:rPr>
          <w:rFonts w:ascii="Times New Roman" w:eastAsia="Times New Roman" w:hAnsi="Times New Roman" w:cs="Times New Roman"/>
          <w:caps/>
          <w:color w:val="auto"/>
        </w:rPr>
        <w:t xml:space="preserve">ПРОГРАММЫ УЧЕБНОЙ ПРАКТИКИ </w:t>
      </w:r>
    </w:p>
    <w:p w:rsidR="005559E6" w:rsidRPr="005559E6" w:rsidRDefault="005559E6" w:rsidP="0055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59E6">
        <w:rPr>
          <w:rFonts w:ascii="Times New Roman" w:eastAsia="Times New Roman" w:hAnsi="Times New Roman" w:cs="Times New Roman"/>
          <w:sz w:val="28"/>
          <w:szCs w:val="28"/>
        </w:rPr>
        <w:t xml:space="preserve">           Результатом освоения программы </w:t>
      </w:r>
      <w:r w:rsidR="00D82F82">
        <w:rPr>
          <w:rFonts w:ascii="Times New Roman" w:eastAsia="Times New Roman" w:hAnsi="Times New Roman" w:cs="Times New Roman"/>
          <w:sz w:val="28"/>
          <w:szCs w:val="28"/>
        </w:rPr>
        <w:t xml:space="preserve">учебной практики </w:t>
      </w:r>
      <w:r w:rsidRPr="005559E6">
        <w:rPr>
          <w:rFonts w:ascii="Times New Roman" w:eastAsia="Times New Roman" w:hAnsi="Times New Roman" w:cs="Times New Roman"/>
          <w:sz w:val="28"/>
          <w:szCs w:val="28"/>
        </w:rPr>
        <w:t>является овладе</w:t>
      </w:r>
      <w:r w:rsidR="00401BAB">
        <w:rPr>
          <w:rFonts w:ascii="Times New Roman" w:eastAsia="Times New Roman" w:hAnsi="Times New Roman" w:cs="Times New Roman"/>
          <w:sz w:val="28"/>
          <w:szCs w:val="28"/>
        </w:rPr>
        <w:t>ние обучающимися видами</w:t>
      </w:r>
      <w:r w:rsidRPr="005559E6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профессиональной деятельности</w:t>
      </w:r>
      <w:r w:rsidR="00401BAB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5559E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401BAB" w:rsidRPr="005E65BA">
        <w:rPr>
          <w:rFonts w:ascii="Times New Roman" w:hAnsi="Times New Roman" w:cs="Times New Roman"/>
          <w:b/>
          <w:sz w:val="28"/>
          <w:szCs w:val="28"/>
        </w:rPr>
        <w:t>Подготовительно-сварочные работы и контроль качества сварны</w:t>
      </w:r>
      <w:r w:rsidR="00401BAB" w:rsidRPr="00942C05">
        <w:rPr>
          <w:rFonts w:ascii="Times New Roman" w:hAnsi="Times New Roman" w:cs="Times New Roman"/>
          <w:b/>
          <w:sz w:val="28"/>
          <w:szCs w:val="28"/>
        </w:rPr>
        <w:t>х швов после сварки</w:t>
      </w:r>
      <w:r w:rsidRPr="005559E6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5559E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966A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966A5" w:rsidRPr="004D28DB">
        <w:rPr>
          <w:rFonts w:ascii="Times New Roman" w:hAnsi="Times New Roman" w:cs="Times New Roman"/>
          <w:b/>
          <w:sz w:val="28"/>
          <w:szCs w:val="28"/>
        </w:rPr>
        <w:t>Ручная дуговая сварка (наплавка, резка) плавящимся покрытым электродом</w:t>
      </w:r>
      <w:r w:rsidR="00F966A5">
        <w:rPr>
          <w:rFonts w:ascii="Times New Roman" w:hAnsi="Times New Roman" w:cs="Times New Roman"/>
          <w:b/>
          <w:sz w:val="28"/>
          <w:szCs w:val="28"/>
        </w:rPr>
        <w:t>», «Частично механизированная сварка (наплавка) плавлением»</w:t>
      </w:r>
      <w:r w:rsidR="007432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59E6">
        <w:rPr>
          <w:rFonts w:ascii="Times New Roman" w:eastAsia="Times New Roman" w:hAnsi="Times New Roman" w:cs="Times New Roman"/>
          <w:sz w:val="28"/>
          <w:szCs w:val="28"/>
        </w:rPr>
        <w:t xml:space="preserve">в том числе </w:t>
      </w:r>
      <w:proofErr w:type="gramStart"/>
      <w:r w:rsidRPr="005559E6">
        <w:rPr>
          <w:rFonts w:ascii="Times New Roman" w:eastAsia="Times New Roman" w:hAnsi="Times New Roman" w:cs="Times New Roman"/>
          <w:sz w:val="28"/>
          <w:szCs w:val="28"/>
        </w:rPr>
        <w:t>профессиональными  и</w:t>
      </w:r>
      <w:proofErr w:type="gramEnd"/>
      <w:r w:rsidRPr="005559E6">
        <w:rPr>
          <w:rFonts w:ascii="Times New Roman" w:eastAsia="Times New Roman" w:hAnsi="Times New Roman" w:cs="Times New Roman"/>
          <w:sz w:val="28"/>
          <w:szCs w:val="28"/>
        </w:rPr>
        <w:t xml:space="preserve"> общими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0"/>
        <w:gridCol w:w="8410"/>
      </w:tblGrid>
      <w:tr w:rsidR="00D82F82" w:rsidRPr="004415ED" w:rsidTr="009B2774">
        <w:trPr>
          <w:trHeight w:val="651"/>
        </w:trPr>
        <w:tc>
          <w:tcPr>
            <w:tcW w:w="6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82F82" w:rsidRPr="00120CD8" w:rsidRDefault="00D82F82" w:rsidP="00120C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CD8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39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2F82" w:rsidRPr="00120CD8" w:rsidRDefault="00D82F82" w:rsidP="00120CD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CD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D82F82" w:rsidRPr="004415ED" w:rsidTr="0074320A">
        <w:trPr>
          <w:trHeight w:val="850"/>
        </w:trPr>
        <w:tc>
          <w:tcPr>
            <w:tcW w:w="606" w:type="pct"/>
            <w:tcBorders>
              <w:top w:val="single" w:sz="12" w:space="0" w:color="auto"/>
              <w:left w:val="single" w:sz="12" w:space="0" w:color="auto"/>
            </w:tcBorders>
          </w:tcPr>
          <w:p w:rsidR="00D82F82" w:rsidRPr="00120CD8" w:rsidRDefault="00D82F82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CD8">
              <w:rPr>
                <w:rFonts w:ascii="Times New Roman" w:hAnsi="Times New Roman" w:cs="Times New Roman"/>
                <w:sz w:val="28"/>
                <w:szCs w:val="28"/>
              </w:rPr>
              <w:t>ПК 1.1.</w:t>
            </w:r>
          </w:p>
        </w:tc>
        <w:tc>
          <w:tcPr>
            <w:tcW w:w="4394" w:type="pct"/>
            <w:tcBorders>
              <w:top w:val="single" w:sz="12" w:space="0" w:color="auto"/>
              <w:right w:val="single" w:sz="12" w:space="0" w:color="auto"/>
            </w:tcBorders>
          </w:tcPr>
          <w:p w:rsidR="00D82F82" w:rsidRPr="00120CD8" w:rsidRDefault="00E04312" w:rsidP="0074320A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Проводить сборочные операции перед сваркой с использованием конструкторской, производственно-технологической и нормативной документацией</w:t>
            </w:r>
          </w:p>
        </w:tc>
      </w:tr>
      <w:tr w:rsidR="00D82F82" w:rsidRPr="004415ED" w:rsidTr="009B2774">
        <w:tc>
          <w:tcPr>
            <w:tcW w:w="606" w:type="pct"/>
            <w:tcBorders>
              <w:left w:val="single" w:sz="12" w:space="0" w:color="auto"/>
            </w:tcBorders>
          </w:tcPr>
          <w:p w:rsidR="00D82F82" w:rsidRPr="00120CD8" w:rsidRDefault="00D82F82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CD8">
              <w:rPr>
                <w:rFonts w:ascii="Times New Roman" w:hAnsi="Times New Roman" w:cs="Times New Roman"/>
                <w:sz w:val="28"/>
                <w:szCs w:val="28"/>
              </w:rPr>
              <w:t>ПК 1.2.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D82F82" w:rsidRPr="00120CD8" w:rsidRDefault="00E04312" w:rsidP="0074320A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Выбирать пространственное положение сварного шва для сварки элементов конструкции (изделий, узлов, деталей).</w:t>
            </w:r>
          </w:p>
        </w:tc>
      </w:tr>
      <w:tr w:rsidR="00D82F82" w:rsidRPr="004415ED" w:rsidTr="009B2774">
        <w:tc>
          <w:tcPr>
            <w:tcW w:w="606" w:type="pct"/>
            <w:tcBorders>
              <w:left w:val="single" w:sz="12" w:space="0" w:color="auto"/>
            </w:tcBorders>
          </w:tcPr>
          <w:p w:rsidR="00D82F82" w:rsidRPr="00120CD8" w:rsidRDefault="00D82F82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0CD8">
              <w:rPr>
                <w:rFonts w:ascii="Times New Roman" w:hAnsi="Times New Roman" w:cs="Times New Roman"/>
                <w:sz w:val="28"/>
                <w:szCs w:val="28"/>
              </w:rPr>
              <w:t>ПК 1.3.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D82F82" w:rsidRPr="00120CD8" w:rsidRDefault="00E04312" w:rsidP="0074320A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Применять сборочные приспособления для сборки элементов конструкции (изделий, узлов, деталей) под сварку.</w:t>
            </w:r>
          </w:p>
        </w:tc>
      </w:tr>
      <w:tr w:rsidR="00D82F82" w:rsidRPr="004415ED" w:rsidTr="009B2774">
        <w:tc>
          <w:tcPr>
            <w:tcW w:w="606" w:type="pct"/>
            <w:tcBorders>
              <w:left w:val="single" w:sz="12" w:space="0" w:color="auto"/>
            </w:tcBorders>
          </w:tcPr>
          <w:p w:rsidR="00D82F82" w:rsidRPr="00120CD8" w:rsidRDefault="00D82F82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CD8">
              <w:rPr>
                <w:rFonts w:ascii="Times New Roman" w:hAnsi="Times New Roman" w:cs="Times New Roman"/>
                <w:sz w:val="28"/>
                <w:szCs w:val="28"/>
              </w:rPr>
              <w:t>ПК 1.4.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D82F82" w:rsidRPr="00120CD8" w:rsidRDefault="00412CCD" w:rsidP="0074320A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Проводить подготовку элементов к</w:t>
            </w:r>
            <w:r w:rsidR="00E04312">
              <w:rPr>
                <w:rFonts w:ascii="Times New Roman" w:hAnsi="Times New Roman"/>
                <w:sz w:val="28"/>
                <w:szCs w:val="28"/>
              </w:rPr>
              <w:t>онструкции (изделий, узлов, деталей) под сварку, зачистку сварных швов и удаление поверхностных дефектов после сварки с использованием ручного и механического инструмента.</w:t>
            </w:r>
          </w:p>
        </w:tc>
      </w:tr>
      <w:tr w:rsidR="00D82F82" w:rsidRPr="004415ED" w:rsidTr="009B2774">
        <w:tc>
          <w:tcPr>
            <w:tcW w:w="606" w:type="pct"/>
            <w:tcBorders>
              <w:left w:val="single" w:sz="12" w:space="0" w:color="auto"/>
            </w:tcBorders>
          </w:tcPr>
          <w:p w:rsidR="00D82F82" w:rsidRPr="00120CD8" w:rsidRDefault="00D82F82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CD8">
              <w:rPr>
                <w:rFonts w:ascii="Times New Roman" w:hAnsi="Times New Roman" w:cs="Times New Roman"/>
                <w:sz w:val="28"/>
                <w:szCs w:val="28"/>
              </w:rPr>
              <w:t>ПК 1.5.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D82F82" w:rsidRPr="00120CD8" w:rsidRDefault="00E04312" w:rsidP="0074320A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Проводить контроль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документации.</w:t>
            </w:r>
          </w:p>
        </w:tc>
      </w:tr>
      <w:tr w:rsidR="00F966A5" w:rsidRPr="004415ED" w:rsidTr="009B2774">
        <w:tc>
          <w:tcPr>
            <w:tcW w:w="606" w:type="pct"/>
            <w:tcBorders>
              <w:left w:val="single" w:sz="12" w:space="0" w:color="auto"/>
            </w:tcBorders>
          </w:tcPr>
          <w:p w:rsidR="00F966A5" w:rsidRPr="009B208F" w:rsidRDefault="00F966A5" w:rsidP="00B34575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8F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F966A5" w:rsidRPr="009B208F" w:rsidRDefault="000D23A8" w:rsidP="0074320A">
            <w:pPr>
              <w:widowControl w:val="0"/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312">
              <w:rPr>
                <w:rStyle w:val="normaltextrun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Проверять работоспособность и исправность сварочного оборудования для ручной дуговой сварки (наплавка, резка) плавящимся покрытым электродом.</w:t>
            </w:r>
          </w:p>
        </w:tc>
      </w:tr>
      <w:tr w:rsidR="00F966A5" w:rsidRPr="004415ED" w:rsidTr="009B2774">
        <w:tc>
          <w:tcPr>
            <w:tcW w:w="606" w:type="pct"/>
            <w:tcBorders>
              <w:left w:val="single" w:sz="12" w:space="0" w:color="auto"/>
            </w:tcBorders>
          </w:tcPr>
          <w:p w:rsidR="00F966A5" w:rsidRPr="009B208F" w:rsidRDefault="00F966A5" w:rsidP="00B34575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8F">
              <w:rPr>
                <w:rFonts w:ascii="Times New Roman" w:hAnsi="Times New Roman" w:cs="Times New Roman"/>
                <w:sz w:val="28"/>
                <w:szCs w:val="28"/>
              </w:rPr>
              <w:t>ПК 2.2.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F966A5" w:rsidRPr="009B208F" w:rsidRDefault="000D23A8" w:rsidP="00B345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312">
              <w:rPr>
                <w:rStyle w:val="normaltextrun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Настраивать сварочное оборудование для ручной дуговой сварки (наплавки, резки) плавящимся покрытым электродом.</w:t>
            </w:r>
            <w:r w:rsidRPr="00E04312">
              <w:rPr>
                <w:rStyle w:val="eop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F966A5" w:rsidRPr="004415ED" w:rsidTr="009B2774">
        <w:tc>
          <w:tcPr>
            <w:tcW w:w="606" w:type="pct"/>
            <w:tcBorders>
              <w:left w:val="single" w:sz="12" w:space="0" w:color="auto"/>
            </w:tcBorders>
          </w:tcPr>
          <w:p w:rsidR="00F966A5" w:rsidRPr="009B208F" w:rsidRDefault="00F966A5" w:rsidP="00B34575">
            <w:pPr>
              <w:widowControl w:val="0"/>
              <w:snapToGrid w:val="0"/>
              <w:spacing w:line="240" w:lineRule="auto"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8F">
              <w:rPr>
                <w:rFonts w:ascii="Times New Roman" w:hAnsi="Times New Roman" w:cs="Times New Roman"/>
                <w:sz w:val="28"/>
                <w:szCs w:val="28"/>
              </w:rPr>
              <w:t>ПК 2.3.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F966A5" w:rsidRPr="009B208F" w:rsidRDefault="000D23A8" w:rsidP="0074320A">
            <w:pPr>
              <w:widowControl w:val="0"/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312">
              <w:rPr>
                <w:rStyle w:val="normaltextrun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сварке.</w:t>
            </w:r>
          </w:p>
        </w:tc>
      </w:tr>
      <w:tr w:rsidR="00F966A5" w:rsidRPr="004415ED" w:rsidTr="009B2774">
        <w:tc>
          <w:tcPr>
            <w:tcW w:w="606" w:type="pct"/>
            <w:tcBorders>
              <w:left w:val="single" w:sz="12" w:space="0" w:color="auto"/>
            </w:tcBorders>
          </w:tcPr>
          <w:p w:rsidR="00F966A5" w:rsidRPr="009B208F" w:rsidRDefault="00F966A5" w:rsidP="00B34575">
            <w:pPr>
              <w:widowControl w:val="0"/>
              <w:snapToGrid w:val="0"/>
              <w:spacing w:line="240" w:lineRule="auto"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8F">
              <w:rPr>
                <w:rFonts w:ascii="Times New Roman" w:hAnsi="Times New Roman" w:cs="Times New Roman"/>
                <w:sz w:val="28"/>
                <w:szCs w:val="28"/>
              </w:rPr>
              <w:t>ПК 2.4.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F966A5" w:rsidRPr="009B208F" w:rsidRDefault="000D23A8" w:rsidP="0074320A">
            <w:pPr>
              <w:widowControl w:val="0"/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312">
              <w:rPr>
                <w:rStyle w:val="normaltextrun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Выполнять ручную дуговую сварку (наплавку, резку) плавящимся покрытым электродом простых деталей неответственных конструкций в нижнем, вертикальном и горизонтальном пространственном положении сварного шва.</w:t>
            </w:r>
          </w:p>
        </w:tc>
      </w:tr>
      <w:tr w:rsidR="000D23A8" w:rsidRPr="004415ED" w:rsidTr="009B2774">
        <w:tc>
          <w:tcPr>
            <w:tcW w:w="606" w:type="pct"/>
            <w:tcBorders>
              <w:left w:val="single" w:sz="12" w:space="0" w:color="auto"/>
            </w:tcBorders>
          </w:tcPr>
          <w:p w:rsidR="000D23A8" w:rsidRPr="009B208F" w:rsidRDefault="000D23A8" w:rsidP="00B34575">
            <w:pPr>
              <w:widowControl w:val="0"/>
              <w:snapToGrid w:val="0"/>
              <w:spacing w:line="240" w:lineRule="auto"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2.5</w:t>
            </w:r>
            <w:r w:rsidRPr="009B20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0D23A8" w:rsidRPr="00E04312" w:rsidRDefault="000D23A8" w:rsidP="000D23A8">
            <w:pPr>
              <w:widowControl w:val="0"/>
              <w:tabs>
                <w:tab w:val="left" w:pos="426"/>
              </w:tabs>
              <w:spacing w:line="240" w:lineRule="auto"/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04312">
              <w:rPr>
                <w:rStyle w:val="normaltextrun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Выполнять дуговую резку металла</w:t>
            </w:r>
          </w:p>
        </w:tc>
      </w:tr>
      <w:tr w:rsidR="00F966A5" w:rsidRPr="004415ED" w:rsidTr="009B2774">
        <w:tc>
          <w:tcPr>
            <w:tcW w:w="606" w:type="pct"/>
            <w:tcBorders>
              <w:left w:val="single" w:sz="12" w:space="0" w:color="auto"/>
            </w:tcBorders>
          </w:tcPr>
          <w:p w:rsidR="00F966A5" w:rsidRPr="00120CD8" w:rsidRDefault="00F966A5" w:rsidP="00B345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CD8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 w:rsidR="000D23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20CD8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F966A5" w:rsidRPr="003B1AB3" w:rsidRDefault="000D23A8" w:rsidP="000D2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4312">
              <w:rPr>
                <w:rStyle w:val="normaltextrun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Настраивать сварочное оборудование для частично механизированной сварки (наплавки) плавлением.</w:t>
            </w:r>
            <w:r w:rsidRPr="00E04312">
              <w:rPr>
                <w:rStyle w:val="eop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F966A5" w:rsidRPr="004415ED" w:rsidTr="009B2774">
        <w:tc>
          <w:tcPr>
            <w:tcW w:w="606" w:type="pct"/>
            <w:tcBorders>
              <w:left w:val="single" w:sz="12" w:space="0" w:color="auto"/>
            </w:tcBorders>
          </w:tcPr>
          <w:p w:rsidR="00F966A5" w:rsidRPr="00120CD8" w:rsidRDefault="000D23A8" w:rsidP="00B345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</w:t>
            </w:r>
            <w:r w:rsidR="00F966A5" w:rsidRPr="00120CD8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F966A5" w:rsidRPr="003B1AB3" w:rsidRDefault="000D23A8" w:rsidP="00B34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4312">
              <w:rPr>
                <w:rStyle w:val="normaltextrun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сварке. </w:t>
            </w:r>
            <w:r w:rsidRPr="00E04312">
              <w:rPr>
                <w:rStyle w:val="eop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F966A5" w:rsidRPr="004415ED" w:rsidTr="009B2774">
        <w:tc>
          <w:tcPr>
            <w:tcW w:w="606" w:type="pct"/>
            <w:tcBorders>
              <w:left w:val="single" w:sz="12" w:space="0" w:color="auto"/>
            </w:tcBorders>
          </w:tcPr>
          <w:p w:rsidR="00F966A5" w:rsidRPr="00120CD8" w:rsidRDefault="000D23A8" w:rsidP="00B3457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</w:t>
            </w:r>
            <w:r w:rsidR="00F966A5" w:rsidRPr="00120CD8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F966A5" w:rsidRPr="003B1AB3" w:rsidRDefault="000D23A8" w:rsidP="000D2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4312">
              <w:rPr>
                <w:rStyle w:val="normaltextrun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Выполнять частично механизированную сварку (наплавку) плавлением простых деталей неответственных конструкций в нижнем, </w:t>
            </w:r>
            <w:r w:rsidRPr="00E04312">
              <w:rPr>
                <w:rStyle w:val="normaltextrun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вертикальном и горизонтальном пространственном положении сварного шва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.</w:t>
            </w:r>
            <w:r>
              <w:rPr>
                <w:rStyle w:val="eop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</w:tc>
      </w:tr>
      <w:tr w:rsidR="00F966A5" w:rsidRPr="004415ED" w:rsidTr="009B2774">
        <w:tc>
          <w:tcPr>
            <w:tcW w:w="606" w:type="pct"/>
            <w:tcBorders>
              <w:left w:val="single" w:sz="12" w:space="0" w:color="auto"/>
            </w:tcBorders>
          </w:tcPr>
          <w:p w:rsidR="00F966A5" w:rsidRPr="00120CD8" w:rsidRDefault="00F966A5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C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1.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F966A5" w:rsidRPr="00120CD8" w:rsidRDefault="00F966A5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="000973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966A5" w:rsidRPr="004415ED" w:rsidTr="009B2774">
        <w:tc>
          <w:tcPr>
            <w:tcW w:w="606" w:type="pct"/>
            <w:tcBorders>
              <w:left w:val="single" w:sz="12" w:space="0" w:color="auto"/>
            </w:tcBorders>
          </w:tcPr>
          <w:p w:rsidR="00F966A5" w:rsidRPr="00120CD8" w:rsidRDefault="00F966A5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CD8">
              <w:rPr>
                <w:rFonts w:ascii="Times New Roman" w:hAnsi="Times New Roman" w:cs="Times New Roman"/>
                <w:sz w:val="28"/>
                <w:szCs w:val="28"/>
              </w:rPr>
              <w:t>ОК 2.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F966A5" w:rsidRPr="00120CD8" w:rsidRDefault="00F966A5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 w:rsidR="000973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966A5" w:rsidRPr="004415ED" w:rsidTr="009B2774">
        <w:tc>
          <w:tcPr>
            <w:tcW w:w="606" w:type="pct"/>
            <w:tcBorders>
              <w:left w:val="single" w:sz="12" w:space="0" w:color="auto"/>
            </w:tcBorders>
          </w:tcPr>
          <w:p w:rsidR="00F966A5" w:rsidRPr="00120CD8" w:rsidRDefault="00F966A5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CD8">
              <w:rPr>
                <w:rFonts w:ascii="Times New Roman" w:hAnsi="Times New Roman" w:cs="Times New Roman"/>
                <w:sz w:val="28"/>
                <w:szCs w:val="28"/>
              </w:rPr>
              <w:t>ОК 3.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F966A5" w:rsidRPr="00120CD8" w:rsidRDefault="00097364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F966A5" w:rsidRPr="004415ED" w:rsidTr="009B2774">
        <w:tc>
          <w:tcPr>
            <w:tcW w:w="606" w:type="pct"/>
            <w:tcBorders>
              <w:left w:val="single" w:sz="12" w:space="0" w:color="auto"/>
            </w:tcBorders>
          </w:tcPr>
          <w:p w:rsidR="00F966A5" w:rsidRPr="00120CD8" w:rsidRDefault="00F966A5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CD8">
              <w:rPr>
                <w:rFonts w:ascii="Times New Roman" w:hAnsi="Times New Roman" w:cs="Times New Roman"/>
                <w:sz w:val="28"/>
                <w:szCs w:val="28"/>
              </w:rPr>
              <w:t>ОК 4.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F966A5" w:rsidRPr="00120CD8" w:rsidRDefault="00097364" w:rsidP="00C60233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команде;</w:t>
            </w:r>
          </w:p>
        </w:tc>
      </w:tr>
      <w:tr w:rsidR="00F966A5" w:rsidRPr="004415ED" w:rsidTr="009B2774">
        <w:tc>
          <w:tcPr>
            <w:tcW w:w="606" w:type="pct"/>
            <w:tcBorders>
              <w:left w:val="single" w:sz="12" w:space="0" w:color="auto"/>
            </w:tcBorders>
          </w:tcPr>
          <w:p w:rsidR="00F966A5" w:rsidRPr="00120CD8" w:rsidRDefault="00F966A5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CD8">
              <w:rPr>
                <w:rFonts w:ascii="Times New Roman" w:hAnsi="Times New Roman" w:cs="Times New Roman"/>
                <w:sz w:val="28"/>
                <w:szCs w:val="28"/>
              </w:rPr>
              <w:t>ОК 5.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F966A5" w:rsidRPr="00120CD8" w:rsidRDefault="00097364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F966A5" w:rsidRPr="004415ED" w:rsidTr="00B56C0E">
        <w:tc>
          <w:tcPr>
            <w:tcW w:w="606" w:type="pct"/>
            <w:tcBorders>
              <w:left w:val="single" w:sz="12" w:space="0" w:color="auto"/>
            </w:tcBorders>
          </w:tcPr>
          <w:p w:rsidR="00F966A5" w:rsidRPr="00120CD8" w:rsidRDefault="00F966A5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CD8">
              <w:rPr>
                <w:rFonts w:ascii="Times New Roman" w:hAnsi="Times New Roman" w:cs="Times New Roman"/>
                <w:sz w:val="28"/>
                <w:szCs w:val="28"/>
              </w:rPr>
              <w:t>ОК 6.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F966A5" w:rsidRPr="00120CD8" w:rsidRDefault="00097364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Проявлять</w:t>
            </w:r>
            <w:r w:rsidR="00ED3D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2C21">
              <w:rPr>
                <w:rFonts w:ascii="Times New Roman" w:hAnsi="Times New Roman" w:cs="Times New Roman"/>
                <w:sz w:val="28"/>
                <w:szCs w:val="28"/>
              </w:rPr>
              <w:t>гражданско</w:t>
            </w:r>
            <w:r w:rsidR="002D1D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</w:t>
            </w:r>
            <w:r w:rsidR="00B56C0E">
              <w:rPr>
                <w:rFonts w:ascii="Times New Roman" w:hAnsi="Times New Roman" w:cs="Times New Roman"/>
                <w:sz w:val="28"/>
                <w:szCs w:val="28"/>
              </w:rPr>
              <w:t>ндарты антикоррупционного поведения.</w:t>
            </w:r>
          </w:p>
        </w:tc>
      </w:tr>
      <w:tr w:rsidR="00ED3D53" w:rsidRPr="004415ED" w:rsidTr="00B56C0E">
        <w:tc>
          <w:tcPr>
            <w:tcW w:w="606" w:type="pct"/>
            <w:tcBorders>
              <w:left w:val="single" w:sz="12" w:space="0" w:color="auto"/>
            </w:tcBorders>
          </w:tcPr>
          <w:p w:rsidR="00ED3D53" w:rsidRPr="00120CD8" w:rsidRDefault="00ED3D53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7.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ED3D53" w:rsidRDefault="00ED3D53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ED3D53" w:rsidRPr="004415ED" w:rsidTr="00B56C0E">
        <w:tc>
          <w:tcPr>
            <w:tcW w:w="606" w:type="pct"/>
            <w:tcBorders>
              <w:left w:val="single" w:sz="12" w:space="0" w:color="auto"/>
            </w:tcBorders>
          </w:tcPr>
          <w:p w:rsidR="00ED3D53" w:rsidRDefault="00ED3D53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8</w:t>
            </w:r>
          </w:p>
        </w:tc>
        <w:tc>
          <w:tcPr>
            <w:tcW w:w="4394" w:type="pct"/>
            <w:tcBorders>
              <w:right w:val="single" w:sz="12" w:space="0" w:color="auto"/>
            </w:tcBorders>
          </w:tcPr>
          <w:p w:rsidR="00ED3D53" w:rsidRDefault="00ED3D53" w:rsidP="00120CD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:rsidR="005559E6" w:rsidRDefault="005559E6" w:rsidP="0055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sz w:val="28"/>
          <w:szCs w:val="28"/>
        </w:rPr>
      </w:pPr>
    </w:p>
    <w:p w:rsidR="00AB5688" w:rsidRDefault="00AB5688" w:rsidP="0055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sz w:val="28"/>
          <w:szCs w:val="28"/>
        </w:rPr>
      </w:pPr>
    </w:p>
    <w:p w:rsidR="00AB5688" w:rsidRDefault="00AB5688" w:rsidP="0055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sz w:val="28"/>
          <w:szCs w:val="28"/>
        </w:rPr>
      </w:pPr>
    </w:p>
    <w:p w:rsidR="00AB5688" w:rsidRDefault="00AB5688" w:rsidP="0055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sz w:val="28"/>
          <w:szCs w:val="28"/>
        </w:rPr>
      </w:pPr>
    </w:p>
    <w:p w:rsidR="00F25E45" w:rsidRDefault="00F25E45" w:rsidP="0055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sz w:val="28"/>
          <w:szCs w:val="28"/>
        </w:rPr>
      </w:pPr>
    </w:p>
    <w:p w:rsidR="00F25E45" w:rsidRDefault="00F25E45" w:rsidP="0055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sz w:val="28"/>
          <w:szCs w:val="28"/>
        </w:rPr>
      </w:pPr>
    </w:p>
    <w:p w:rsidR="00F25E45" w:rsidRDefault="00F25E45" w:rsidP="0055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sz w:val="28"/>
          <w:szCs w:val="28"/>
        </w:rPr>
      </w:pPr>
    </w:p>
    <w:p w:rsidR="00F25E45" w:rsidRDefault="00F25E45" w:rsidP="0055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sz w:val="28"/>
          <w:szCs w:val="28"/>
        </w:rPr>
      </w:pPr>
    </w:p>
    <w:p w:rsidR="0074320A" w:rsidRDefault="0074320A" w:rsidP="00003CA2">
      <w:pPr>
        <w:pStyle w:val="210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  <w:sectPr w:rsidR="0074320A" w:rsidSect="00372AC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03CA2" w:rsidRDefault="00003CA2" w:rsidP="00003CA2">
      <w:pPr>
        <w:pStyle w:val="210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СТРУКТУРА и содержание учебной практики </w:t>
      </w:r>
    </w:p>
    <w:p w:rsidR="00003CA2" w:rsidRDefault="00003CA2" w:rsidP="00003CA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23F5">
        <w:rPr>
          <w:rFonts w:ascii="Times New Roman" w:hAnsi="Times New Roman" w:cs="Times New Roman"/>
          <w:b/>
          <w:sz w:val="28"/>
          <w:szCs w:val="28"/>
        </w:rPr>
        <w:t>3.1.Тематический план программы учебной практики</w:t>
      </w:r>
    </w:p>
    <w:p w:rsidR="00003CA2" w:rsidRPr="006B23F5" w:rsidRDefault="00003CA2" w:rsidP="00003CA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5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3"/>
        <w:gridCol w:w="1277"/>
        <w:gridCol w:w="1845"/>
      </w:tblGrid>
      <w:tr w:rsidR="00003CA2" w:rsidRPr="00B13A54" w:rsidTr="00AB0F2D">
        <w:tc>
          <w:tcPr>
            <w:tcW w:w="6943" w:type="dxa"/>
            <w:vAlign w:val="center"/>
          </w:tcPr>
          <w:p w:rsidR="00003CA2" w:rsidRPr="00B13A54" w:rsidRDefault="00003CA2" w:rsidP="00003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1277" w:type="dxa"/>
            <w:vAlign w:val="center"/>
          </w:tcPr>
          <w:p w:rsidR="00003CA2" w:rsidRPr="00B13A54" w:rsidRDefault="00003CA2" w:rsidP="00003C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003CA2" w:rsidRPr="00B13A54" w:rsidRDefault="00003CA2" w:rsidP="00003C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845" w:type="dxa"/>
            <w:vAlign w:val="center"/>
          </w:tcPr>
          <w:p w:rsidR="00003CA2" w:rsidRPr="00B13A54" w:rsidRDefault="00003CA2" w:rsidP="00003C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Коды</w:t>
            </w:r>
          </w:p>
          <w:p w:rsidR="00003CA2" w:rsidRPr="00B13A54" w:rsidRDefault="00003CA2" w:rsidP="00003C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професси-</w:t>
            </w:r>
          </w:p>
          <w:p w:rsidR="00003CA2" w:rsidRPr="00B13A54" w:rsidRDefault="00003CA2" w:rsidP="00003C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ональных</w:t>
            </w:r>
          </w:p>
          <w:p w:rsidR="00003CA2" w:rsidRPr="00B13A54" w:rsidRDefault="00003CA2" w:rsidP="00003C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</w:tr>
      <w:tr w:rsidR="00AB0F2D" w:rsidRPr="00B13A54" w:rsidTr="00AB0F2D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AB0F2D" w:rsidRPr="00B13A54" w:rsidRDefault="00AB0F2D" w:rsidP="00003C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курс </w:t>
            </w:r>
            <w:r w:rsidRPr="00B13A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1 семестр</w:t>
            </w:r>
            <w:r w:rsidRPr="00B13A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AB0F2D" w:rsidRPr="00B13A54" w:rsidRDefault="00AB0F2D" w:rsidP="00AB0F2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AB0F2D" w:rsidRPr="00B13A54" w:rsidRDefault="00AB0F2D" w:rsidP="00AB0F2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F2D" w:rsidRPr="00B13A54" w:rsidTr="00AB0F2D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AB0F2D" w:rsidRPr="00B13A54" w:rsidRDefault="00AB0F2D" w:rsidP="0050383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ПМ.01 Подготовительно – сварочные работы и контроль качества сварных швов после сварки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AB0F2D" w:rsidRPr="00B13A54" w:rsidRDefault="00AB0F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  <w:p w:rsidR="00AB0F2D" w:rsidRPr="00B13A54" w:rsidRDefault="00AB0F2D" w:rsidP="00AB0F2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AB0F2D" w:rsidRPr="00B13A54" w:rsidRDefault="00AB0F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0F2D" w:rsidRPr="00B13A54" w:rsidRDefault="00AB0F2D" w:rsidP="00AB0F2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3CA2" w:rsidRPr="00B13A54" w:rsidTr="00AB0F2D">
        <w:trPr>
          <w:trHeight w:val="156"/>
        </w:trPr>
        <w:tc>
          <w:tcPr>
            <w:tcW w:w="6943" w:type="dxa"/>
          </w:tcPr>
          <w:p w:rsidR="00003CA2" w:rsidRPr="00B13A54" w:rsidRDefault="00003CA2" w:rsidP="00003CA2">
            <w:pPr>
              <w:tabs>
                <w:tab w:val="left" w:pos="540"/>
                <w:tab w:val="left" w:pos="90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Тема 1. </w:t>
            </w:r>
            <w:r w:rsidRPr="00B13A5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Вводное занятие. Инструктаж по охране труда и пожарной безопасности в слесарной мастерской и на рабочих местах. Организация рабочего места. Очистка поверхностей заготовок. Правка металла и плоскостная разметка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003CA2" w:rsidRPr="00B13A54" w:rsidRDefault="00003CA2" w:rsidP="0000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 w:val="restart"/>
            <w:tcBorders>
              <w:left w:val="single" w:sz="4" w:space="0" w:color="auto"/>
            </w:tcBorders>
            <w:vAlign w:val="center"/>
          </w:tcPr>
          <w:p w:rsidR="00003CA2" w:rsidRPr="00B13A54" w:rsidRDefault="00003CA2" w:rsidP="0000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ПК 1.</w:t>
            </w:r>
            <w:r w:rsidR="00F930AF"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12CCD"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1.5</w:t>
            </w:r>
          </w:p>
        </w:tc>
      </w:tr>
      <w:tr w:rsidR="00003CA2" w:rsidRPr="00B13A54" w:rsidTr="00AB0F2D">
        <w:trPr>
          <w:trHeight w:val="156"/>
        </w:trPr>
        <w:tc>
          <w:tcPr>
            <w:tcW w:w="6943" w:type="dxa"/>
          </w:tcPr>
          <w:p w:rsidR="00003CA2" w:rsidRPr="00B13A54" w:rsidRDefault="00003CA2" w:rsidP="00003CA2">
            <w:pPr>
              <w:tabs>
                <w:tab w:val="left" w:pos="540"/>
                <w:tab w:val="left" w:pos="90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Тема 2.</w:t>
            </w:r>
            <w:r w:rsidRPr="00B13A5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Рубка металла.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03CA2" w:rsidRPr="00B13A54" w:rsidRDefault="00003CA2" w:rsidP="0000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  <w:tcBorders>
              <w:left w:val="single" w:sz="4" w:space="0" w:color="auto"/>
            </w:tcBorders>
            <w:vAlign w:val="center"/>
          </w:tcPr>
          <w:p w:rsidR="00003CA2" w:rsidRPr="00B13A54" w:rsidRDefault="00003CA2" w:rsidP="0000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CA2" w:rsidRPr="00B13A54" w:rsidTr="00AB0F2D">
        <w:trPr>
          <w:trHeight w:val="156"/>
        </w:trPr>
        <w:tc>
          <w:tcPr>
            <w:tcW w:w="6943" w:type="dxa"/>
          </w:tcPr>
          <w:p w:rsidR="00003CA2" w:rsidRPr="00B13A54" w:rsidRDefault="00003CA2" w:rsidP="00003CA2">
            <w:pPr>
              <w:tabs>
                <w:tab w:val="left" w:pos="540"/>
                <w:tab w:val="left" w:pos="90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3.</w:t>
            </w:r>
            <w:r w:rsidRPr="00B13A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Резка листового металла.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03CA2" w:rsidRPr="00B13A54" w:rsidRDefault="00003CA2" w:rsidP="0000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  <w:tcBorders>
              <w:left w:val="single" w:sz="4" w:space="0" w:color="auto"/>
            </w:tcBorders>
          </w:tcPr>
          <w:p w:rsidR="00003CA2" w:rsidRPr="00B13A54" w:rsidRDefault="00003CA2" w:rsidP="00003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CA2" w:rsidRPr="00B13A54" w:rsidTr="00AB0F2D">
        <w:trPr>
          <w:trHeight w:val="156"/>
        </w:trPr>
        <w:tc>
          <w:tcPr>
            <w:tcW w:w="6943" w:type="dxa"/>
          </w:tcPr>
          <w:p w:rsidR="00003CA2" w:rsidRPr="00B13A54" w:rsidRDefault="00003CA2" w:rsidP="00003CA2">
            <w:pPr>
              <w:tabs>
                <w:tab w:val="left" w:pos="540"/>
                <w:tab w:val="left" w:pos="90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3A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Тема 4.</w:t>
            </w:r>
            <w:r w:rsidRPr="00B13A5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Опиливание металла.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03CA2" w:rsidRPr="00B13A54" w:rsidRDefault="00003CA2" w:rsidP="0000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  <w:tcBorders>
              <w:left w:val="single" w:sz="4" w:space="0" w:color="auto"/>
            </w:tcBorders>
          </w:tcPr>
          <w:p w:rsidR="00003CA2" w:rsidRPr="00B13A54" w:rsidRDefault="00003CA2" w:rsidP="00003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CA2" w:rsidRPr="00B13A54" w:rsidTr="00AB0F2D">
        <w:trPr>
          <w:trHeight w:val="156"/>
        </w:trPr>
        <w:tc>
          <w:tcPr>
            <w:tcW w:w="6943" w:type="dxa"/>
          </w:tcPr>
          <w:p w:rsidR="00003CA2" w:rsidRPr="00B13A54" w:rsidRDefault="00003CA2" w:rsidP="00003CA2">
            <w:pPr>
              <w:tabs>
                <w:tab w:val="left" w:pos="540"/>
                <w:tab w:val="left" w:pos="90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13A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Тема 5.</w:t>
            </w:r>
            <w:r w:rsidR="00B13A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B13A5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Гибка металла. Разделка кромок под сварку.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03CA2" w:rsidRPr="00B13A54" w:rsidRDefault="00003CA2" w:rsidP="0000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  <w:tcBorders>
              <w:left w:val="single" w:sz="4" w:space="0" w:color="auto"/>
            </w:tcBorders>
          </w:tcPr>
          <w:p w:rsidR="00003CA2" w:rsidRPr="00B13A54" w:rsidRDefault="00003CA2" w:rsidP="00003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CA2" w:rsidRPr="00B13A54" w:rsidTr="00AB0F2D">
        <w:trPr>
          <w:trHeight w:val="156"/>
        </w:trPr>
        <w:tc>
          <w:tcPr>
            <w:tcW w:w="6943" w:type="dxa"/>
          </w:tcPr>
          <w:p w:rsidR="00003CA2" w:rsidRPr="00B13A54" w:rsidRDefault="00003CA2" w:rsidP="00003CA2">
            <w:pPr>
              <w:tabs>
                <w:tab w:val="left" w:pos="540"/>
                <w:tab w:val="left" w:pos="900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13A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Проверочная работа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03CA2" w:rsidRPr="00B13A54" w:rsidRDefault="00003CA2" w:rsidP="00003C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  <w:tcBorders>
              <w:left w:val="single" w:sz="4" w:space="0" w:color="auto"/>
            </w:tcBorders>
          </w:tcPr>
          <w:p w:rsidR="00003CA2" w:rsidRPr="00B13A54" w:rsidRDefault="00003CA2" w:rsidP="00003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CA2" w:rsidRPr="00B13A54" w:rsidTr="00AB0F2D">
        <w:trPr>
          <w:trHeight w:val="156"/>
        </w:trPr>
        <w:tc>
          <w:tcPr>
            <w:tcW w:w="6943" w:type="dxa"/>
          </w:tcPr>
          <w:p w:rsidR="00003CA2" w:rsidRPr="00B13A54" w:rsidRDefault="00003CA2" w:rsidP="00003CA2">
            <w:pPr>
              <w:tabs>
                <w:tab w:val="left" w:pos="540"/>
                <w:tab w:val="left" w:pos="900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13A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Итого по ПМ 01 за 1-й семестр</w:t>
            </w:r>
          </w:p>
        </w:tc>
        <w:tc>
          <w:tcPr>
            <w:tcW w:w="1277" w:type="dxa"/>
          </w:tcPr>
          <w:p w:rsidR="00003CA2" w:rsidRPr="00B13A54" w:rsidRDefault="00003CA2" w:rsidP="00003C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845" w:type="dxa"/>
          </w:tcPr>
          <w:p w:rsidR="00003CA2" w:rsidRPr="00B13A54" w:rsidRDefault="00003CA2" w:rsidP="00003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688" w:rsidRPr="00B13A54" w:rsidTr="00AB0F2D">
        <w:trPr>
          <w:trHeight w:val="156"/>
        </w:trPr>
        <w:tc>
          <w:tcPr>
            <w:tcW w:w="6943" w:type="dxa"/>
          </w:tcPr>
          <w:p w:rsidR="00AB5688" w:rsidRPr="00B13A54" w:rsidRDefault="00AB0F2D" w:rsidP="00003CA2">
            <w:pPr>
              <w:tabs>
                <w:tab w:val="left" w:pos="540"/>
                <w:tab w:val="left" w:pos="900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13A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ПМ.02 Ручная дуговая сварка (наплавка, резка) плавящимся покрытым электродом.</w:t>
            </w:r>
          </w:p>
        </w:tc>
        <w:tc>
          <w:tcPr>
            <w:tcW w:w="1277" w:type="dxa"/>
          </w:tcPr>
          <w:p w:rsidR="00AB5688" w:rsidRPr="00B13A54" w:rsidRDefault="00AB0F2D" w:rsidP="00003C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930AF"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845" w:type="dxa"/>
          </w:tcPr>
          <w:p w:rsidR="00AB5688" w:rsidRPr="00B13A54" w:rsidRDefault="00AB5688" w:rsidP="00003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F2D" w:rsidRPr="00B13A54" w:rsidTr="00FC3CF4">
        <w:trPr>
          <w:trHeight w:val="156"/>
        </w:trPr>
        <w:tc>
          <w:tcPr>
            <w:tcW w:w="6943" w:type="dxa"/>
          </w:tcPr>
          <w:p w:rsidR="00AB0F2D" w:rsidRPr="00B13A54" w:rsidRDefault="00AB0F2D" w:rsidP="00B13A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 xml:space="preserve"> Ручная дуговая наплавка валиков на пластины из углеродистой стали в различных положениях</w:t>
            </w:r>
          </w:p>
        </w:tc>
        <w:tc>
          <w:tcPr>
            <w:tcW w:w="1277" w:type="dxa"/>
            <w:vAlign w:val="center"/>
          </w:tcPr>
          <w:p w:rsidR="00AB0F2D" w:rsidRPr="00B13A54" w:rsidRDefault="00AB0F2D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1845" w:type="dxa"/>
            <w:vMerge w:val="restart"/>
            <w:vAlign w:val="center"/>
          </w:tcPr>
          <w:p w:rsidR="00AB0F2D" w:rsidRPr="00B13A54" w:rsidRDefault="005A722E" w:rsidP="005A72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ПК 2.1-</w:t>
            </w:r>
            <w:r w:rsidR="00FC3CF4"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</w:t>
            </w: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B0F2D" w:rsidRPr="00B13A54" w:rsidTr="00A65F29">
        <w:trPr>
          <w:trHeight w:val="156"/>
        </w:trPr>
        <w:tc>
          <w:tcPr>
            <w:tcW w:w="6943" w:type="dxa"/>
          </w:tcPr>
          <w:p w:rsidR="00AB0F2D" w:rsidRPr="00B13A54" w:rsidRDefault="00AB0F2D" w:rsidP="00B13A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Тема 1.1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 xml:space="preserve"> Вводное занятие. Безопасность труда, пожарная безопасность и электробезопасность в мастерских. Организация рабочего места. Упражнения в пользовании электросварочным оборудованием.</w:t>
            </w:r>
            <w:r w:rsidR="00B13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Режимы, принципы выбора режима наплавки. Зажигание дуги.</w:t>
            </w:r>
          </w:p>
        </w:tc>
        <w:tc>
          <w:tcPr>
            <w:tcW w:w="1277" w:type="dxa"/>
            <w:vAlign w:val="center"/>
          </w:tcPr>
          <w:p w:rsidR="00AB0F2D" w:rsidRPr="00B13A54" w:rsidRDefault="00AB0F2D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</w:tcPr>
          <w:p w:rsidR="00AB0F2D" w:rsidRPr="00B13A54" w:rsidRDefault="00AB0F2D" w:rsidP="00003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F2D" w:rsidRPr="00B13A54" w:rsidTr="00A65F29">
        <w:trPr>
          <w:trHeight w:val="156"/>
        </w:trPr>
        <w:tc>
          <w:tcPr>
            <w:tcW w:w="6943" w:type="dxa"/>
          </w:tcPr>
          <w:p w:rsidR="00AB0F2D" w:rsidRPr="00B13A54" w:rsidRDefault="00AB0F2D" w:rsidP="00503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Наплавка валиков</w:t>
            </w:r>
            <w:r w:rsidR="00503830" w:rsidRPr="00B13A54">
              <w:rPr>
                <w:rFonts w:ascii="Times New Roman" w:hAnsi="Times New Roman" w:cs="Times New Roman"/>
                <w:sz w:val="24"/>
                <w:szCs w:val="24"/>
              </w:rPr>
              <w:t xml:space="preserve"> на пластины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 xml:space="preserve"> в нижнем положении</w:t>
            </w:r>
          </w:p>
        </w:tc>
        <w:tc>
          <w:tcPr>
            <w:tcW w:w="1277" w:type="dxa"/>
            <w:vAlign w:val="center"/>
          </w:tcPr>
          <w:p w:rsidR="00AB0F2D" w:rsidRPr="00B13A54" w:rsidRDefault="00AB0F2D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5" w:type="dxa"/>
            <w:vMerge/>
          </w:tcPr>
          <w:p w:rsidR="00AB0F2D" w:rsidRPr="00B13A54" w:rsidRDefault="00AB0F2D" w:rsidP="00003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F2D" w:rsidRPr="00B13A54" w:rsidTr="00A65F29">
        <w:trPr>
          <w:trHeight w:val="156"/>
        </w:trPr>
        <w:tc>
          <w:tcPr>
            <w:tcW w:w="6943" w:type="dxa"/>
          </w:tcPr>
          <w:p w:rsidR="00AB0F2D" w:rsidRPr="00B13A54" w:rsidRDefault="00AB0F2D" w:rsidP="00FC3C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Тема 1.3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Наплавка вертикальных валиков на вертикальную плоскость</w:t>
            </w:r>
          </w:p>
        </w:tc>
        <w:tc>
          <w:tcPr>
            <w:tcW w:w="1277" w:type="dxa"/>
            <w:vAlign w:val="center"/>
          </w:tcPr>
          <w:p w:rsidR="00AB0F2D" w:rsidRPr="00B13A54" w:rsidRDefault="00AB0F2D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5" w:type="dxa"/>
            <w:vMerge/>
          </w:tcPr>
          <w:p w:rsidR="00AB0F2D" w:rsidRPr="00B13A54" w:rsidRDefault="00AB0F2D" w:rsidP="00003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F2D" w:rsidRPr="00B13A54" w:rsidTr="00A65F29">
        <w:trPr>
          <w:trHeight w:val="156"/>
        </w:trPr>
        <w:tc>
          <w:tcPr>
            <w:tcW w:w="6943" w:type="dxa"/>
          </w:tcPr>
          <w:p w:rsidR="00AB0F2D" w:rsidRPr="00B13A54" w:rsidRDefault="00AB0F2D" w:rsidP="00FC3CF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 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Наплавка горизонтальных валиков на вертикальную плоскость</w:t>
            </w:r>
          </w:p>
        </w:tc>
        <w:tc>
          <w:tcPr>
            <w:tcW w:w="1277" w:type="dxa"/>
            <w:vAlign w:val="center"/>
          </w:tcPr>
          <w:p w:rsidR="00AB0F2D" w:rsidRPr="00B13A54" w:rsidRDefault="00AB0F2D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</w:tcPr>
          <w:p w:rsidR="00AB0F2D" w:rsidRPr="00B13A54" w:rsidRDefault="00AB0F2D" w:rsidP="00003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F2D" w:rsidRPr="00B13A54" w:rsidTr="00A65F29">
        <w:trPr>
          <w:trHeight w:val="156"/>
        </w:trPr>
        <w:tc>
          <w:tcPr>
            <w:tcW w:w="6943" w:type="dxa"/>
          </w:tcPr>
          <w:p w:rsidR="00AB0F2D" w:rsidRPr="00B13A54" w:rsidRDefault="00AB0F2D" w:rsidP="00FC3CF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Тема 1.5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Сплошная и многослойная наплавка на пластины из углеродистой стали в</w:t>
            </w:r>
            <w:r w:rsidR="00FC3CF4" w:rsidRPr="00B13A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 xml:space="preserve"> всех положениях сварного шва.</w:t>
            </w:r>
          </w:p>
        </w:tc>
        <w:tc>
          <w:tcPr>
            <w:tcW w:w="1277" w:type="dxa"/>
            <w:vAlign w:val="center"/>
          </w:tcPr>
          <w:p w:rsidR="00AB0F2D" w:rsidRPr="00B13A54" w:rsidRDefault="00AB0F2D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</w:tcPr>
          <w:p w:rsidR="00AB0F2D" w:rsidRPr="00B13A54" w:rsidRDefault="00AB0F2D" w:rsidP="00003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F2D" w:rsidRPr="00B13A54" w:rsidTr="00A65F29">
        <w:trPr>
          <w:trHeight w:val="156"/>
        </w:trPr>
        <w:tc>
          <w:tcPr>
            <w:tcW w:w="6943" w:type="dxa"/>
          </w:tcPr>
          <w:p w:rsidR="00AB0F2D" w:rsidRPr="00B13A54" w:rsidRDefault="00AB0F2D" w:rsidP="00FC3CF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</w:p>
        </w:tc>
        <w:tc>
          <w:tcPr>
            <w:tcW w:w="1277" w:type="dxa"/>
            <w:vAlign w:val="center"/>
          </w:tcPr>
          <w:p w:rsidR="00AB0F2D" w:rsidRPr="00B13A54" w:rsidRDefault="00AB0F2D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</w:tcPr>
          <w:p w:rsidR="00AB0F2D" w:rsidRPr="00B13A54" w:rsidRDefault="00AB0F2D" w:rsidP="00003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CF4" w:rsidRPr="00B13A54" w:rsidTr="00A65F29">
        <w:trPr>
          <w:trHeight w:val="156"/>
        </w:trPr>
        <w:tc>
          <w:tcPr>
            <w:tcW w:w="6943" w:type="dxa"/>
          </w:tcPr>
          <w:p w:rsidR="00FC3CF4" w:rsidRPr="00B13A54" w:rsidRDefault="00FC3CF4" w:rsidP="00A65F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ПМ 02 за 1 семестр</w:t>
            </w:r>
          </w:p>
        </w:tc>
        <w:tc>
          <w:tcPr>
            <w:tcW w:w="1277" w:type="dxa"/>
            <w:vAlign w:val="center"/>
          </w:tcPr>
          <w:p w:rsidR="00FC3CF4" w:rsidRPr="00B13A54" w:rsidRDefault="00FC3CF4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845" w:type="dxa"/>
          </w:tcPr>
          <w:p w:rsidR="00FC3CF4" w:rsidRPr="00B13A54" w:rsidRDefault="00FC3CF4" w:rsidP="00003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15A" w:rsidRPr="00B13A54" w:rsidTr="00A65F29">
        <w:trPr>
          <w:trHeight w:val="156"/>
        </w:trPr>
        <w:tc>
          <w:tcPr>
            <w:tcW w:w="6943" w:type="dxa"/>
          </w:tcPr>
          <w:p w:rsidR="009B415A" w:rsidRPr="00B13A54" w:rsidRDefault="009B415A" w:rsidP="00A65F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Итого за 1 семестр</w:t>
            </w:r>
          </w:p>
        </w:tc>
        <w:tc>
          <w:tcPr>
            <w:tcW w:w="1277" w:type="dxa"/>
            <w:vAlign w:val="center"/>
          </w:tcPr>
          <w:p w:rsidR="009B415A" w:rsidRPr="00B13A54" w:rsidRDefault="009B415A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845" w:type="dxa"/>
          </w:tcPr>
          <w:p w:rsidR="009B415A" w:rsidRPr="00B13A54" w:rsidRDefault="009B415A" w:rsidP="00003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CF4" w:rsidRPr="00B13A54" w:rsidTr="00A65F29">
        <w:trPr>
          <w:trHeight w:val="156"/>
        </w:trPr>
        <w:tc>
          <w:tcPr>
            <w:tcW w:w="6943" w:type="dxa"/>
          </w:tcPr>
          <w:p w:rsidR="00FC3CF4" w:rsidRPr="00B13A54" w:rsidRDefault="00FC3CF4" w:rsidP="009B41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I курс (2 семестр)</w:t>
            </w:r>
          </w:p>
        </w:tc>
        <w:tc>
          <w:tcPr>
            <w:tcW w:w="1277" w:type="dxa"/>
            <w:vAlign w:val="center"/>
          </w:tcPr>
          <w:p w:rsidR="00FC3CF4" w:rsidRPr="00B13A54" w:rsidRDefault="00FC3CF4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FC3CF4" w:rsidRPr="00B13A54" w:rsidRDefault="00FC3CF4" w:rsidP="00003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9BE" w:rsidRPr="00B13A54" w:rsidTr="00A65F29">
        <w:trPr>
          <w:trHeight w:val="156"/>
        </w:trPr>
        <w:tc>
          <w:tcPr>
            <w:tcW w:w="6943" w:type="dxa"/>
          </w:tcPr>
          <w:p w:rsidR="006709BE" w:rsidRPr="00B13A54" w:rsidRDefault="006709BE" w:rsidP="00A65F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Тема 2. Ручная дуговая сварка пластин из углеродистой стали в различных положениях сварного шва.</w:t>
            </w:r>
          </w:p>
        </w:tc>
        <w:tc>
          <w:tcPr>
            <w:tcW w:w="1277" w:type="dxa"/>
            <w:vAlign w:val="center"/>
          </w:tcPr>
          <w:p w:rsidR="006709BE" w:rsidRPr="00B13A54" w:rsidRDefault="00D34725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6709BE"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45" w:type="dxa"/>
            <w:vMerge w:val="restart"/>
            <w:vAlign w:val="center"/>
          </w:tcPr>
          <w:p w:rsidR="006709BE" w:rsidRPr="00B13A54" w:rsidRDefault="006709BE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 2.1</w:t>
            </w:r>
            <w:r w:rsidR="005A722E" w:rsidRPr="00B13A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-2.4</w:t>
            </w:r>
          </w:p>
          <w:p w:rsidR="006709BE" w:rsidRPr="00B13A54" w:rsidRDefault="006709BE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9BE" w:rsidRPr="00B13A54" w:rsidTr="00A65F29">
        <w:trPr>
          <w:trHeight w:val="156"/>
        </w:trPr>
        <w:tc>
          <w:tcPr>
            <w:tcW w:w="6943" w:type="dxa"/>
          </w:tcPr>
          <w:p w:rsidR="006709BE" w:rsidRPr="00B13A54" w:rsidRDefault="006709BE" w:rsidP="00A65F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сварки. Режимы, принципы выбора режима сварки.Сварка соединений пластин в нижнем положении</w:t>
            </w:r>
            <w:r w:rsidR="009B415A" w:rsidRPr="00B13A54">
              <w:rPr>
                <w:rFonts w:ascii="Times New Roman" w:hAnsi="Times New Roman" w:cs="Times New Roman"/>
                <w:sz w:val="24"/>
                <w:szCs w:val="24"/>
              </w:rPr>
              <w:t xml:space="preserve"> сварного шва.</w:t>
            </w:r>
          </w:p>
        </w:tc>
        <w:tc>
          <w:tcPr>
            <w:tcW w:w="1277" w:type="dxa"/>
          </w:tcPr>
          <w:p w:rsidR="006709BE" w:rsidRPr="00B13A54" w:rsidRDefault="005A722E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5" w:type="dxa"/>
            <w:vMerge/>
            <w:vAlign w:val="center"/>
          </w:tcPr>
          <w:p w:rsidR="006709BE" w:rsidRPr="00B13A54" w:rsidRDefault="006709BE" w:rsidP="00003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9BE" w:rsidRPr="00B13A54" w:rsidTr="00A65F29">
        <w:trPr>
          <w:trHeight w:val="156"/>
        </w:trPr>
        <w:tc>
          <w:tcPr>
            <w:tcW w:w="6943" w:type="dxa"/>
          </w:tcPr>
          <w:p w:rsidR="006709BE" w:rsidRPr="00B13A54" w:rsidRDefault="006709BE" w:rsidP="00A65F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Сварка соединений пластин вертикальными швами</w:t>
            </w:r>
          </w:p>
        </w:tc>
        <w:tc>
          <w:tcPr>
            <w:tcW w:w="1277" w:type="dxa"/>
          </w:tcPr>
          <w:p w:rsidR="006709BE" w:rsidRPr="00B13A54" w:rsidRDefault="005A722E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5" w:type="dxa"/>
            <w:vMerge/>
            <w:vAlign w:val="center"/>
          </w:tcPr>
          <w:p w:rsidR="006709BE" w:rsidRPr="00B13A54" w:rsidRDefault="006709BE" w:rsidP="00003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9BE" w:rsidRPr="00B13A54" w:rsidTr="00A65F29">
        <w:trPr>
          <w:trHeight w:val="156"/>
        </w:trPr>
        <w:tc>
          <w:tcPr>
            <w:tcW w:w="6943" w:type="dxa"/>
          </w:tcPr>
          <w:p w:rsidR="006709BE" w:rsidRPr="00B13A54" w:rsidRDefault="006709BE" w:rsidP="00A65F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Сварка соединений пластин горизонтальными швами</w:t>
            </w:r>
          </w:p>
        </w:tc>
        <w:tc>
          <w:tcPr>
            <w:tcW w:w="1277" w:type="dxa"/>
          </w:tcPr>
          <w:p w:rsidR="006709BE" w:rsidRPr="00B13A54" w:rsidRDefault="005A722E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5" w:type="dxa"/>
            <w:vMerge/>
            <w:vAlign w:val="center"/>
          </w:tcPr>
          <w:p w:rsidR="006709BE" w:rsidRPr="00B13A54" w:rsidRDefault="006709BE" w:rsidP="00003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9BE" w:rsidRPr="00B13A54" w:rsidTr="00A65F29">
        <w:trPr>
          <w:trHeight w:val="156"/>
        </w:trPr>
        <w:tc>
          <w:tcPr>
            <w:tcW w:w="6943" w:type="dxa"/>
          </w:tcPr>
          <w:p w:rsidR="006709BE" w:rsidRPr="00B13A54" w:rsidRDefault="006709BE" w:rsidP="00A65F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Тема 2.4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Сварка стыковых соединений пластин в потолочном положении сварного шва</w:t>
            </w:r>
          </w:p>
        </w:tc>
        <w:tc>
          <w:tcPr>
            <w:tcW w:w="1277" w:type="dxa"/>
          </w:tcPr>
          <w:p w:rsidR="006709BE" w:rsidRPr="00B13A54" w:rsidRDefault="00412CCD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5" w:type="dxa"/>
            <w:vMerge/>
            <w:vAlign w:val="center"/>
          </w:tcPr>
          <w:p w:rsidR="006709BE" w:rsidRPr="00B13A54" w:rsidRDefault="006709BE" w:rsidP="00003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95C" w:rsidRPr="00B13A54" w:rsidTr="0074320A">
        <w:trPr>
          <w:trHeight w:val="20"/>
        </w:trPr>
        <w:tc>
          <w:tcPr>
            <w:tcW w:w="6943" w:type="dxa"/>
            <w:tcBorders>
              <w:right w:val="single" w:sz="4" w:space="0" w:color="auto"/>
            </w:tcBorders>
          </w:tcPr>
          <w:p w:rsidR="00FF195C" w:rsidRPr="00B13A54" w:rsidRDefault="00FF195C" w:rsidP="0074320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Сварка низкой и средней сложности узлов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FF195C" w:rsidRPr="00B13A54" w:rsidRDefault="00FF195C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12CCD" w:rsidRPr="00B1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FF195C" w:rsidRPr="00B13A54" w:rsidRDefault="00FF195C" w:rsidP="0074320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 2.1</w:t>
            </w:r>
            <w:r w:rsidR="005A722E" w:rsidRPr="00B13A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-2.4</w:t>
            </w:r>
          </w:p>
        </w:tc>
      </w:tr>
      <w:tr w:rsidR="00FF195C" w:rsidRPr="00B13A54" w:rsidTr="00FF195C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FF195C" w:rsidRPr="00B13A54" w:rsidRDefault="00FF195C" w:rsidP="00A65F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 xml:space="preserve"> Сварка кольцевых швов и изготовление узлов трубопро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водов средней сложности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FF195C" w:rsidRPr="00B13A54" w:rsidRDefault="00FF195C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center"/>
          </w:tcPr>
          <w:p w:rsidR="00FF195C" w:rsidRPr="00B13A54" w:rsidRDefault="00FF195C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 2.1</w:t>
            </w:r>
            <w:r w:rsidR="005A722E" w:rsidRPr="00B13A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-2.4</w:t>
            </w:r>
          </w:p>
          <w:p w:rsidR="00FF195C" w:rsidRPr="00B13A54" w:rsidRDefault="00FF195C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95C" w:rsidRPr="00B13A54" w:rsidTr="00FF195C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FF195C" w:rsidRPr="00B13A54" w:rsidRDefault="00FF195C" w:rsidP="00A65F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5.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 xml:space="preserve"> Ручная дуговая и воздушно-дуговая резка и строгание сложных ответственных деталей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FF195C" w:rsidRPr="00B13A54" w:rsidRDefault="00FF195C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2CCD" w:rsidRPr="00B13A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5" w:type="dxa"/>
            <w:tcBorders>
              <w:left w:val="single" w:sz="4" w:space="0" w:color="auto"/>
            </w:tcBorders>
            <w:vAlign w:val="center"/>
          </w:tcPr>
          <w:p w:rsidR="00FF195C" w:rsidRPr="00B13A54" w:rsidRDefault="00FF195C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 2.</w:t>
            </w:r>
            <w:r w:rsidR="005A722E" w:rsidRPr="00B13A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FF195C" w:rsidRPr="00B13A54" w:rsidTr="00FF195C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FF195C" w:rsidRPr="00B13A54" w:rsidRDefault="00FF195C" w:rsidP="00A65F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FF195C" w:rsidRPr="00B13A54" w:rsidRDefault="00FF195C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FF195C" w:rsidRPr="00B13A54" w:rsidRDefault="00FF195C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151" w:rsidRPr="00B13A54" w:rsidTr="00A65F29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  <w:vAlign w:val="center"/>
          </w:tcPr>
          <w:p w:rsidR="00A66151" w:rsidRPr="00B13A54" w:rsidRDefault="00D34725" w:rsidP="00A65F2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ПМ 02 за 2</w:t>
            </w:r>
            <w:r w:rsidR="00A66151"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A66151" w:rsidRPr="00B13A54" w:rsidRDefault="005A722E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288</w:t>
            </w: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A66151" w:rsidRPr="00B13A54" w:rsidRDefault="00A66151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151" w:rsidRPr="00B13A54" w:rsidTr="00A65F29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A66151" w:rsidRPr="00B13A54" w:rsidRDefault="00A66151" w:rsidP="00A65F2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ПМ 02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A66151" w:rsidRPr="00B13A54" w:rsidRDefault="00A66151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34725"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A66151" w:rsidRPr="00B13A54" w:rsidRDefault="00A66151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722E" w:rsidRPr="00B13A54" w:rsidTr="00A65F29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5A722E" w:rsidRPr="00B13A54" w:rsidRDefault="005A722E" w:rsidP="005A72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курс (3 семестр)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A722E" w:rsidRPr="00B13A54" w:rsidRDefault="005A722E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5A722E" w:rsidRPr="00B13A54" w:rsidRDefault="005A722E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151" w:rsidRPr="00B13A54" w:rsidTr="00A65F29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A66151" w:rsidRPr="00B13A54" w:rsidRDefault="005A722E" w:rsidP="0050383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ПМ 03</w:t>
            </w:r>
            <w:r w:rsidR="00503830"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. Частично механизированная сварка  (наплавка) плавлением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A66151" w:rsidRPr="00B13A54" w:rsidRDefault="00503830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A66151" w:rsidRPr="00B13A54" w:rsidRDefault="00A66151" w:rsidP="00A65F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7E78" w:rsidRPr="00B13A54" w:rsidTr="00503830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457E78" w:rsidRPr="00B13A54" w:rsidRDefault="00457E78" w:rsidP="00A6615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 и аппаратура для сварки углеродистых сталей на полуавтоматических машинах в среде углекислого газа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457E78" w:rsidRPr="00B13A54" w:rsidRDefault="00457E78" w:rsidP="00A661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 w:val="restart"/>
            <w:tcBorders>
              <w:left w:val="single" w:sz="4" w:space="0" w:color="auto"/>
            </w:tcBorders>
            <w:vAlign w:val="center"/>
          </w:tcPr>
          <w:p w:rsidR="00457E78" w:rsidRPr="00B13A54" w:rsidRDefault="00457E78" w:rsidP="005038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ПК 3</w:t>
            </w:r>
            <w:r w:rsidR="00B934E8"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.1-3.3</w:t>
            </w:r>
          </w:p>
          <w:p w:rsidR="00457E78" w:rsidRPr="00B13A54" w:rsidRDefault="00457E78" w:rsidP="005038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7E78" w:rsidRPr="00B13A54" w:rsidTr="00A65F29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457E78" w:rsidRPr="00B13A54" w:rsidRDefault="00457E78" w:rsidP="00A661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. Техника и технология сварки  на полуавтоматических машинах в среде углекислого газа.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457E78" w:rsidRPr="00B13A54" w:rsidRDefault="00457E78" w:rsidP="00A661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845" w:type="dxa"/>
            <w:vMerge/>
            <w:tcBorders>
              <w:left w:val="single" w:sz="4" w:space="0" w:color="auto"/>
            </w:tcBorders>
          </w:tcPr>
          <w:p w:rsidR="00457E78" w:rsidRPr="00B13A54" w:rsidRDefault="00457E78" w:rsidP="00A661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7E78" w:rsidRPr="00B13A54" w:rsidTr="00A65F29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457E78" w:rsidRPr="00B13A54" w:rsidRDefault="00457E78" w:rsidP="00A66151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Дуговая наплавка валиков во всех пространственных положениях, кроме потолочного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457E78" w:rsidRPr="00B13A54" w:rsidRDefault="00457E78" w:rsidP="00A661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5" w:type="dxa"/>
            <w:vMerge/>
            <w:tcBorders>
              <w:left w:val="single" w:sz="4" w:space="0" w:color="auto"/>
            </w:tcBorders>
          </w:tcPr>
          <w:p w:rsidR="00457E78" w:rsidRPr="00B13A54" w:rsidRDefault="00457E78" w:rsidP="00A661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7E78" w:rsidRPr="00B13A54" w:rsidTr="00A65F29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457E78" w:rsidRPr="00B13A54" w:rsidRDefault="00457E78" w:rsidP="00A66151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2.2. 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Дуговая сварка пластин из углеродистой стали в различных положениях сварного шва, кроме потолочного.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457E78" w:rsidRPr="00B13A54" w:rsidRDefault="00457E78" w:rsidP="00A661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5" w:type="dxa"/>
            <w:vMerge/>
            <w:tcBorders>
              <w:left w:val="single" w:sz="4" w:space="0" w:color="auto"/>
            </w:tcBorders>
          </w:tcPr>
          <w:p w:rsidR="00457E78" w:rsidRPr="00B13A54" w:rsidRDefault="00457E78" w:rsidP="00A661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164" w:rsidRPr="00B13A54" w:rsidTr="00A65F29">
        <w:trPr>
          <w:trHeight w:val="455"/>
        </w:trPr>
        <w:tc>
          <w:tcPr>
            <w:tcW w:w="6943" w:type="dxa"/>
            <w:tcBorders>
              <w:right w:val="single" w:sz="4" w:space="0" w:color="auto"/>
            </w:tcBorders>
          </w:tcPr>
          <w:p w:rsidR="00CC5164" w:rsidRPr="00B13A54" w:rsidRDefault="00CC5164" w:rsidP="00CC51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CC5164" w:rsidRPr="00B13A54" w:rsidRDefault="00CC5164" w:rsidP="00CC51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CC5164" w:rsidRPr="00B13A54" w:rsidRDefault="00CC5164" w:rsidP="00CC516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164" w:rsidRPr="00B13A54" w:rsidTr="00A65F29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CC5164" w:rsidRPr="00B13A54" w:rsidRDefault="00CC5164" w:rsidP="00CC51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Итого  по ПМ 04 за 3 семестр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CC5164" w:rsidRPr="00B13A54" w:rsidRDefault="000862A9" w:rsidP="00CC516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CC5164" w:rsidRPr="00B13A54" w:rsidRDefault="00CC5164" w:rsidP="00CC516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164" w:rsidRPr="00B13A54" w:rsidTr="00A65F29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CC5164" w:rsidRPr="00B13A54" w:rsidRDefault="00CC5164" w:rsidP="00CC51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CC5164" w:rsidRPr="00B13A54" w:rsidRDefault="00CC5164" w:rsidP="00CC516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CC5164" w:rsidRPr="00B13A54" w:rsidRDefault="00CC5164" w:rsidP="00CC516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164" w:rsidRPr="00B13A54" w:rsidTr="00FF195C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CC5164" w:rsidRPr="00B13A54" w:rsidRDefault="00CC5164" w:rsidP="00CC516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курс (4 семестр)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CC5164" w:rsidRPr="00B13A54" w:rsidRDefault="00CC5164" w:rsidP="00CC51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CC5164" w:rsidRPr="00B13A54" w:rsidRDefault="00CC5164" w:rsidP="00CC516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164" w:rsidRPr="00B13A54" w:rsidTr="00FF195C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CC5164" w:rsidRPr="00B13A54" w:rsidRDefault="00CC5164" w:rsidP="00CC51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ПМ 04. Частично механизированная сварка  (наплавка) плавлением (продолжение)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CC5164" w:rsidRPr="00B13A54" w:rsidRDefault="00CC5164" w:rsidP="00CC51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CC5164" w:rsidRPr="00B13A54" w:rsidRDefault="00CC5164" w:rsidP="00CC516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164" w:rsidRPr="00B13A54" w:rsidTr="00A65F29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CC5164" w:rsidRPr="00B13A54" w:rsidRDefault="00457E78" w:rsidP="00CC516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="009D13E9"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C5164" w:rsidRPr="00B13A54">
              <w:rPr>
                <w:rFonts w:ascii="Times New Roman" w:hAnsi="Times New Roman" w:cs="Times New Roman"/>
                <w:sz w:val="24"/>
                <w:szCs w:val="24"/>
              </w:rPr>
              <w:t>Сварка кольцевых швов.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CC5164" w:rsidRPr="00B13A54" w:rsidRDefault="00457E78" w:rsidP="00CC51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5" w:type="dxa"/>
            <w:vMerge w:val="restart"/>
            <w:tcBorders>
              <w:left w:val="single" w:sz="4" w:space="0" w:color="auto"/>
            </w:tcBorders>
            <w:vAlign w:val="center"/>
          </w:tcPr>
          <w:p w:rsidR="00CC5164" w:rsidRPr="00B13A54" w:rsidRDefault="005A722E" w:rsidP="00CC516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ПК 3</w:t>
            </w:r>
            <w:r w:rsidR="00CC5164"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B934E8"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-3.3</w:t>
            </w:r>
          </w:p>
          <w:p w:rsidR="00CC5164" w:rsidRPr="00B13A54" w:rsidRDefault="00CC5164" w:rsidP="00CC516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164" w:rsidRPr="00B13A54" w:rsidTr="00A65F29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CC5164" w:rsidRPr="00B13A54" w:rsidRDefault="00CC5164" w:rsidP="00CC516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457E78" w:rsidRPr="00B13A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2.4</w:t>
            </w:r>
            <w:r w:rsidR="009D13E9" w:rsidRPr="00B13A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13A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Сварка низкой и средней сложности узлов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CC5164" w:rsidRPr="00B13A54" w:rsidRDefault="00EF05D9" w:rsidP="00CC51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57E78" w:rsidRPr="00B13A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5" w:type="dxa"/>
            <w:vMerge/>
            <w:tcBorders>
              <w:left w:val="single" w:sz="4" w:space="0" w:color="auto"/>
            </w:tcBorders>
            <w:vAlign w:val="center"/>
          </w:tcPr>
          <w:p w:rsidR="00CC5164" w:rsidRPr="00B13A54" w:rsidRDefault="00CC5164" w:rsidP="00CC516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1A1A" w:rsidRPr="00B13A54" w:rsidTr="00A65F29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631A1A" w:rsidRPr="00B13A54" w:rsidRDefault="00631A1A" w:rsidP="00631A1A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1A1A" w:rsidRPr="00B13A54" w:rsidTr="00A65F29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</w:tcPr>
          <w:p w:rsidR="00631A1A" w:rsidRPr="00B13A54" w:rsidRDefault="00631A1A" w:rsidP="009D13E9">
            <w:pPr>
              <w:snapToGrid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Итого  по ПМ 04 за 4 семестр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631A1A" w:rsidRPr="00B13A54" w:rsidRDefault="00EF05D9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1A1A" w:rsidRPr="00B13A54" w:rsidTr="00A65F29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  <w:vAlign w:val="center"/>
          </w:tcPr>
          <w:p w:rsidR="00631A1A" w:rsidRPr="00B13A54" w:rsidRDefault="00631A1A" w:rsidP="00631A1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ПМ 04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1A1A" w:rsidRPr="00B13A54" w:rsidTr="00A65F29">
        <w:trPr>
          <w:trHeight w:val="156"/>
        </w:trPr>
        <w:tc>
          <w:tcPr>
            <w:tcW w:w="6943" w:type="dxa"/>
            <w:tcBorders>
              <w:right w:val="single" w:sz="4" w:space="0" w:color="auto"/>
            </w:tcBorders>
            <w:vAlign w:val="center"/>
          </w:tcPr>
          <w:p w:rsidR="00631A1A" w:rsidRPr="00B13A54" w:rsidRDefault="00631A1A" w:rsidP="00631A1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ПМ.01 Подготовительно – сварочные работы и контроль качествасварных швов после сварки</w:t>
            </w:r>
            <w:r w:rsidR="00682AE8"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продолжение)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1A1A" w:rsidRPr="00B13A54" w:rsidTr="00AB0F2D">
        <w:tc>
          <w:tcPr>
            <w:tcW w:w="6943" w:type="dxa"/>
          </w:tcPr>
          <w:p w:rsidR="00631A1A" w:rsidRPr="00B13A54" w:rsidRDefault="00452646" w:rsidP="00631A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 </w:t>
            </w:r>
            <w:r w:rsidR="00631A1A" w:rsidRPr="00B13A54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сварных конструкций</w:t>
            </w:r>
          </w:p>
        </w:tc>
        <w:tc>
          <w:tcPr>
            <w:tcW w:w="1277" w:type="dxa"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1845" w:type="dxa"/>
            <w:vMerge w:val="restart"/>
            <w:vAlign w:val="center"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1A1A" w:rsidRPr="00B13A54" w:rsidRDefault="00631A1A" w:rsidP="002F440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ПК 1.1-</w:t>
            </w:r>
            <w:r w:rsidR="00412CCD"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1.5</w:t>
            </w:r>
          </w:p>
        </w:tc>
      </w:tr>
      <w:tr w:rsidR="00631A1A" w:rsidRPr="00B13A54" w:rsidTr="00AB0F2D">
        <w:tc>
          <w:tcPr>
            <w:tcW w:w="6943" w:type="dxa"/>
          </w:tcPr>
          <w:p w:rsidR="00631A1A" w:rsidRPr="00B13A54" w:rsidRDefault="00631A1A" w:rsidP="00631A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6.1 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Сборка, ручная дуговая, полуавтоматическая сварка решетчатых конструкций</w:t>
            </w:r>
          </w:p>
        </w:tc>
        <w:tc>
          <w:tcPr>
            <w:tcW w:w="1277" w:type="dxa"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A1A" w:rsidRPr="00B13A54" w:rsidTr="00AB0F2D">
        <w:tc>
          <w:tcPr>
            <w:tcW w:w="6943" w:type="dxa"/>
          </w:tcPr>
          <w:p w:rsidR="00631A1A" w:rsidRPr="00B13A54" w:rsidRDefault="00631A1A" w:rsidP="00631A1A">
            <w:pPr>
              <w:snapToGrid w:val="0"/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6.2 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Сборка, ручная дуговая, полуавтоматическая сварка листовых конструкций</w:t>
            </w:r>
          </w:p>
        </w:tc>
        <w:tc>
          <w:tcPr>
            <w:tcW w:w="1277" w:type="dxa"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5" w:type="dxa"/>
            <w:vMerge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A1A" w:rsidRPr="00B13A54" w:rsidTr="00AB0F2D">
        <w:tc>
          <w:tcPr>
            <w:tcW w:w="6943" w:type="dxa"/>
          </w:tcPr>
          <w:p w:rsidR="00631A1A" w:rsidRPr="00B13A54" w:rsidRDefault="00631A1A" w:rsidP="00631A1A">
            <w:pPr>
              <w:spacing w:line="240" w:lineRule="auto"/>
              <w:rPr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6.3 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Сборка, ручная дуговая, полуавтоматическая сварка изделий из профильного проката</w:t>
            </w:r>
          </w:p>
        </w:tc>
        <w:tc>
          <w:tcPr>
            <w:tcW w:w="1277" w:type="dxa"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  <w:vAlign w:val="center"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A1A" w:rsidRPr="00B13A54" w:rsidTr="00AB0F2D">
        <w:tc>
          <w:tcPr>
            <w:tcW w:w="6943" w:type="dxa"/>
          </w:tcPr>
          <w:p w:rsidR="00631A1A" w:rsidRPr="00B13A54" w:rsidRDefault="00631A1A" w:rsidP="00631A1A">
            <w:pPr>
              <w:spacing w:line="240" w:lineRule="auto"/>
              <w:rPr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6.4 </w:t>
            </w: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Сборка, ручная дуговая, полуавтоматическая сварка арматурных и трубных изделий</w:t>
            </w:r>
          </w:p>
        </w:tc>
        <w:tc>
          <w:tcPr>
            <w:tcW w:w="1277" w:type="dxa"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5" w:type="dxa"/>
            <w:vMerge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A1A" w:rsidRPr="00B13A54" w:rsidTr="00AB0F2D">
        <w:tc>
          <w:tcPr>
            <w:tcW w:w="6943" w:type="dxa"/>
          </w:tcPr>
          <w:p w:rsidR="00631A1A" w:rsidRPr="00B13A54" w:rsidRDefault="00631A1A" w:rsidP="00631A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Дифференцированный зачёт</w:t>
            </w:r>
          </w:p>
        </w:tc>
        <w:tc>
          <w:tcPr>
            <w:tcW w:w="1277" w:type="dxa"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A1A" w:rsidRPr="00B13A54" w:rsidTr="00AB0F2D">
        <w:tc>
          <w:tcPr>
            <w:tcW w:w="6943" w:type="dxa"/>
          </w:tcPr>
          <w:p w:rsidR="00631A1A" w:rsidRPr="00B13A54" w:rsidRDefault="00452646" w:rsidP="009D13E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модулю ПМ.</w:t>
            </w:r>
            <w:r w:rsidR="00631A1A"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01 за 4 семестр</w:t>
            </w:r>
          </w:p>
        </w:tc>
        <w:tc>
          <w:tcPr>
            <w:tcW w:w="1277" w:type="dxa"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845" w:type="dxa"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A1A" w:rsidRPr="00B13A54" w:rsidTr="00AB0F2D">
        <w:tc>
          <w:tcPr>
            <w:tcW w:w="6943" w:type="dxa"/>
            <w:vAlign w:val="center"/>
          </w:tcPr>
          <w:p w:rsidR="00631A1A" w:rsidRPr="00B13A54" w:rsidRDefault="00631A1A" w:rsidP="00631A1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 ПМ 01</w:t>
            </w:r>
          </w:p>
        </w:tc>
        <w:tc>
          <w:tcPr>
            <w:tcW w:w="1277" w:type="dxa"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845" w:type="dxa"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3E9" w:rsidRPr="00B13A54" w:rsidTr="00AB0F2D">
        <w:tc>
          <w:tcPr>
            <w:tcW w:w="6943" w:type="dxa"/>
            <w:vAlign w:val="center"/>
          </w:tcPr>
          <w:p w:rsidR="009D13E9" w:rsidRPr="00B13A54" w:rsidRDefault="00F3542C" w:rsidP="00631A1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Итого за 4 семестр</w:t>
            </w:r>
          </w:p>
        </w:tc>
        <w:tc>
          <w:tcPr>
            <w:tcW w:w="1277" w:type="dxa"/>
          </w:tcPr>
          <w:p w:rsidR="009D13E9" w:rsidRPr="00B13A54" w:rsidRDefault="00EF05D9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1845" w:type="dxa"/>
          </w:tcPr>
          <w:p w:rsidR="009D13E9" w:rsidRPr="00B13A54" w:rsidRDefault="009D13E9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A1A" w:rsidRPr="00B13A54" w:rsidTr="00AB0F2D">
        <w:tc>
          <w:tcPr>
            <w:tcW w:w="6943" w:type="dxa"/>
            <w:vAlign w:val="center"/>
          </w:tcPr>
          <w:p w:rsidR="00631A1A" w:rsidRPr="00B13A54" w:rsidRDefault="00631A1A" w:rsidP="00631A1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учебной практике</w:t>
            </w:r>
          </w:p>
        </w:tc>
        <w:tc>
          <w:tcPr>
            <w:tcW w:w="1277" w:type="dxa"/>
          </w:tcPr>
          <w:p w:rsidR="00631A1A" w:rsidRPr="00B13A54" w:rsidRDefault="00EF05D9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54">
              <w:rPr>
                <w:rFonts w:ascii="Times New Roman" w:hAnsi="Times New Roman" w:cs="Times New Roman"/>
                <w:b/>
                <w:sz w:val="24"/>
                <w:szCs w:val="24"/>
              </w:rPr>
              <w:t>720</w:t>
            </w:r>
          </w:p>
        </w:tc>
        <w:tc>
          <w:tcPr>
            <w:tcW w:w="1845" w:type="dxa"/>
          </w:tcPr>
          <w:p w:rsidR="00631A1A" w:rsidRPr="00B13A54" w:rsidRDefault="00631A1A" w:rsidP="00631A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2AC4" w:rsidRDefault="00372AC4" w:rsidP="00EA31C8">
      <w:pPr>
        <w:rPr>
          <w:rFonts w:ascii="Times New Roman" w:hAnsi="Times New Roman" w:cs="Times New Roman"/>
        </w:rPr>
        <w:sectPr w:rsidR="00372AC4" w:rsidSect="00372AC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10D21" w:rsidRDefault="00710D21" w:rsidP="00710D21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olor w:val="000000" w:themeColor="text1"/>
          <w:sz w:val="28"/>
          <w:szCs w:val="28"/>
        </w:rPr>
      </w:pPr>
      <w:r w:rsidRPr="00350062">
        <w:rPr>
          <w:b/>
          <w:caps/>
          <w:color w:val="000000" w:themeColor="text1"/>
          <w:sz w:val="28"/>
          <w:szCs w:val="28"/>
        </w:rPr>
        <w:lastRenderedPageBreak/>
        <w:t xml:space="preserve">3.2. </w:t>
      </w:r>
      <w:r w:rsidRPr="00350062">
        <w:rPr>
          <w:b/>
          <w:color w:val="000000" w:themeColor="text1"/>
          <w:sz w:val="28"/>
          <w:szCs w:val="28"/>
        </w:rPr>
        <w:t>Содержание обучения</w:t>
      </w:r>
      <w:r w:rsidR="00B45A46">
        <w:rPr>
          <w:b/>
          <w:color w:val="000000" w:themeColor="text1"/>
          <w:sz w:val="28"/>
          <w:szCs w:val="28"/>
        </w:rPr>
        <w:t xml:space="preserve"> по</w:t>
      </w:r>
      <w:r w:rsidR="00B934E8">
        <w:rPr>
          <w:b/>
          <w:color w:val="000000" w:themeColor="text1"/>
          <w:sz w:val="28"/>
          <w:szCs w:val="28"/>
        </w:rPr>
        <w:t xml:space="preserve"> </w:t>
      </w:r>
      <w:r w:rsidRPr="00350062">
        <w:rPr>
          <w:b/>
          <w:color w:val="000000" w:themeColor="text1"/>
          <w:sz w:val="28"/>
          <w:szCs w:val="28"/>
        </w:rPr>
        <w:t xml:space="preserve">учебной практике (УП)  </w:t>
      </w:r>
    </w:p>
    <w:p w:rsidR="00710D21" w:rsidRPr="00350062" w:rsidRDefault="00710D21" w:rsidP="00710D21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</w:p>
    <w:tbl>
      <w:tblPr>
        <w:tblStyle w:val="aa"/>
        <w:tblW w:w="15396" w:type="dxa"/>
        <w:tblLayout w:type="fixed"/>
        <w:tblLook w:val="0000" w:firstRow="0" w:lastRow="0" w:firstColumn="0" w:lastColumn="0" w:noHBand="0" w:noVBand="0"/>
      </w:tblPr>
      <w:tblGrid>
        <w:gridCol w:w="3134"/>
        <w:gridCol w:w="9001"/>
        <w:gridCol w:w="1965"/>
        <w:gridCol w:w="20"/>
        <w:gridCol w:w="1276"/>
      </w:tblGrid>
      <w:tr w:rsidR="00710D21" w:rsidTr="000F5E05">
        <w:trPr>
          <w:trHeight w:val="728"/>
        </w:trPr>
        <w:tc>
          <w:tcPr>
            <w:tcW w:w="3134" w:type="dxa"/>
            <w:vAlign w:val="center"/>
          </w:tcPr>
          <w:p w:rsidR="00710D21" w:rsidRDefault="00710D21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350062">
              <w:rPr>
                <w:rFonts w:ascii="Times New Roman" w:hAnsi="Times New Roman" w:cs="Times New Roman"/>
                <w:b/>
                <w:bCs/>
                <w:sz w:val="24"/>
              </w:rPr>
              <w:t xml:space="preserve">Наименование тем программы учебной </w:t>
            </w:r>
          </w:p>
          <w:p w:rsidR="00710D21" w:rsidRPr="00350062" w:rsidRDefault="00710D21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350062">
              <w:rPr>
                <w:rFonts w:ascii="Times New Roman" w:hAnsi="Times New Roman" w:cs="Times New Roman"/>
                <w:b/>
                <w:bCs/>
                <w:sz w:val="24"/>
              </w:rPr>
              <w:t xml:space="preserve">практики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(</w:t>
            </w:r>
            <w:r w:rsidRPr="00350062">
              <w:rPr>
                <w:rFonts w:ascii="Times New Roman" w:hAnsi="Times New Roman" w:cs="Times New Roman"/>
                <w:b/>
                <w:bCs/>
                <w:sz w:val="24"/>
              </w:rPr>
              <w:t>УП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)</w:t>
            </w:r>
          </w:p>
        </w:tc>
        <w:tc>
          <w:tcPr>
            <w:tcW w:w="9001" w:type="dxa"/>
            <w:vAlign w:val="center"/>
          </w:tcPr>
          <w:p w:rsidR="00710D21" w:rsidRPr="00350062" w:rsidRDefault="00710D21" w:rsidP="00354B63">
            <w:pPr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</w:rPr>
            </w:pPr>
            <w:r w:rsidRPr="00350062">
              <w:rPr>
                <w:rFonts w:ascii="Times New Roman" w:hAnsi="Times New Roman" w:cs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985" w:type="dxa"/>
            <w:gridSpan w:val="2"/>
            <w:vAlign w:val="center"/>
          </w:tcPr>
          <w:p w:rsidR="00710D21" w:rsidRPr="00350062" w:rsidRDefault="00710D21" w:rsidP="00354B63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350062">
              <w:rPr>
                <w:rFonts w:ascii="Times New Roman" w:eastAsia="Calibri" w:hAnsi="Times New Roman" w:cs="Times New Roman"/>
                <w:b/>
                <w:bCs/>
                <w:sz w:val="24"/>
              </w:rPr>
              <w:t>Объем часов</w:t>
            </w:r>
          </w:p>
        </w:tc>
        <w:tc>
          <w:tcPr>
            <w:tcW w:w="1276" w:type="dxa"/>
            <w:vAlign w:val="center"/>
          </w:tcPr>
          <w:p w:rsidR="00710D21" w:rsidRPr="00350062" w:rsidRDefault="00710D21" w:rsidP="00354B63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</w:p>
        </w:tc>
      </w:tr>
      <w:tr w:rsidR="00B13A54" w:rsidTr="00B13A54">
        <w:trPr>
          <w:trHeight w:val="113"/>
        </w:trPr>
        <w:tc>
          <w:tcPr>
            <w:tcW w:w="12135" w:type="dxa"/>
            <w:gridSpan w:val="2"/>
          </w:tcPr>
          <w:p w:rsidR="00B13A54" w:rsidRPr="00077E3A" w:rsidRDefault="00B13A54" w:rsidP="00B13A54">
            <w:pPr>
              <w:snapToGrid w:val="0"/>
              <w:rPr>
                <w:rFonts w:ascii="Times New Roman" w:hAnsi="Times New Roman" w:cs="Times New Roman"/>
              </w:rPr>
            </w:pPr>
            <w:r w:rsidRPr="00077E3A">
              <w:rPr>
                <w:rFonts w:ascii="Times New Roman" w:hAnsi="Times New Roman" w:cs="Times New Roman"/>
                <w:b/>
              </w:rPr>
              <w:t>ПМ 01.Подготовительно – сварочные работы и контроль качества сварных швов после сварки.</w:t>
            </w:r>
          </w:p>
        </w:tc>
        <w:tc>
          <w:tcPr>
            <w:tcW w:w="1985" w:type="dxa"/>
            <w:gridSpan w:val="2"/>
          </w:tcPr>
          <w:p w:rsidR="00B13A54" w:rsidRPr="00710D21" w:rsidRDefault="00B13A54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lightGray"/>
                <w:shd w:val="clear" w:color="auto" w:fill="FFFF00"/>
              </w:rPr>
            </w:pPr>
          </w:p>
        </w:tc>
        <w:tc>
          <w:tcPr>
            <w:tcW w:w="1276" w:type="dxa"/>
          </w:tcPr>
          <w:p w:rsidR="00B13A54" w:rsidRPr="00077E3A" w:rsidRDefault="00B13A54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D21" w:rsidTr="00354B63">
        <w:trPr>
          <w:trHeight w:val="253"/>
        </w:trPr>
        <w:tc>
          <w:tcPr>
            <w:tcW w:w="15396" w:type="dxa"/>
            <w:gridSpan w:val="5"/>
          </w:tcPr>
          <w:p w:rsidR="00710D21" w:rsidRPr="00077E3A" w:rsidRDefault="00710D2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6966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I </w:t>
            </w:r>
            <w:r w:rsidRPr="00E3696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курс </w:t>
            </w:r>
            <w:r w:rsidRPr="00E36966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(</w:t>
            </w:r>
            <w:r w:rsidRPr="00E36966">
              <w:rPr>
                <w:rFonts w:ascii="Times New Roman" w:hAnsi="Times New Roman" w:cs="Times New Roman"/>
                <w:b/>
                <w:sz w:val="24"/>
                <w:szCs w:val="28"/>
              </w:rPr>
              <w:t>1 семестр</w:t>
            </w:r>
            <w:r w:rsidRPr="00E36966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)</w:t>
            </w:r>
          </w:p>
        </w:tc>
      </w:tr>
      <w:tr w:rsidR="00710D21" w:rsidTr="000F5E05">
        <w:tc>
          <w:tcPr>
            <w:tcW w:w="3134" w:type="dxa"/>
            <w:vMerge w:val="restart"/>
          </w:tcPr>
          <w:p w:rsidR="00710D21" w:rsidRPr="00077E3A" w:rsidRDefault="00710D21" w:rsidP="00354B63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077E3A">
              <w:rPr>
                <w:rFonts w:ascii="Times New Roman" w:eastAsia="Calibri" w:hAnsi="Times New Roman" w:cs="Times New Roman"/>
                <w:b/>
                <w:bCs/>
              </w:rPr>
              <w:t xml:space="preserve">Тема 1. </w:t>
            </w:r>
            <w:r w:rsidRPr="00077E3A">
              <w:rPr>
                <w:rFonts w:ascii="Times New Roman" w:eastAsia="Calibri" w:hAnsi="Times New Roman" w:cs="Times New Roman"/>
                <w:b/>
                <w:lang w:eastAsia="ar-SA"/>
              </w:rPr>
              <w:t>Вводное занятие. Инструктаж по охране труда и пожарной безопасности в слесарной мастерской и на рабочих местах. Организация рабочего места. Очистка поверхностей заготовок. Правка металла и плоскостная разметка.</w:t>
            </w:r>
          </w:p>
        </w:tc>
        <w:tc>
          <w:tcPr>
            <w:tcW w:w="9001" w:type="dxa"/>
          </w:tcPr>
          <w:p w:rsidR="00710D21" w:rsidRPr="00077E3A" w:rsidRDefault="00710D21" w:rsidP="00354B63">
            <w:pPr>
              <w:snapToGri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077E3A">
              <w:rPr>
                <w:rFonts w:ascii="Times New Roman" w:eastAsia="Calibri" w:hAnsi="Times New Roman" w:cs="Times New Roman"/>
                <w:b/>
                <w:bCs/>
              </w:rPr>
              <w:t>Содержание: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10D21" w:rsidRPr="00B934E8" w:rsidRDefault="00B934E8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00"/>
              </w:rPr>
            </w:pP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6</w:t>
            </w:r>
          </w:p>
        </w:tc>
        <w:tc>
          <w:tcPr>
            <w:tcW w:w="1276" w:type="dxa"/>
          </w:tcPr>
          <w:p w:rsidR="00710D21" w:rsidRPr="00077E3A" w:rsidRDefault="00710D2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9FB" w:rsidTr="002A1977">
        <w:tc>
          <w:tcPr>
            <w:tcW w:w="3134" w:type="dxa"/>
            <w:vMerge/>
          </w:tcPr>
          <w:p w:rsidR="00D729FB" w:rsidRPr="00077E3A" w:rsidRDefault="00D729FB" w:rsidP="00354B63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001" w:type="dxa"/>
            <w:vMerge w:val="restart"/>
          </w:tcPr>
          <w:p w:rsidR="00D729FB" w:rsidRPr="00077E3A" w:rsidRDefault="00D729FB" w:rsidP="00D729FB">
            <w:pPr>
              <w:pStyle w:val="a6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077E3A">
              <w:rPr>
                <w:rFonts w:eastAsia="Calibri"/>
                <w:bCs/>
                <w:sz w:val="22"/>
                <w:szCs w:val="22"/>
              </w:rPr>
              <w:t>Правила техники безопасности при выполнении слесарных операций</w:t>
            </w:r>
            <w:r>
              <w:rPr>
                <w:rFonts w:eastAsia="Calibri"/>
                <w:bCs/>
                <w:sz w:val="22"/>
                <w:szCs w:val="22"/>
              </w:rPr>
              <w:t xml:space="preserve">. </w:t>
            </w:r>
            <w:r w:rsidRPr="00077E3A">
              <w:rPr>
                <w:rFonts w:eastAsia="Calibri"/>
                <w:bCs/>
              </w:rPr>
              <w:t xml:space="preserve">Очистка </w:t>
            </w:r>
            <w:proofErr w:type="gramStart"/>
            <w:r w:rsidRPr="00077E3A">
              <w:rPr>
                <w:rFonts w:eastAsia="Calibri"/>
                <w:bCs/>
              </w:rPr>
              <w:t>поверхности  заготовок</w:t>
            </w:r>
            <w:proofErr w:type="gramEnd"/>
            <w:r w:rsidRPr="00077E3A">
              <w:rPr>
                <w:rFonts w:eastAsia="Calibri"/>
                <w:bCs/>
              </w:rPr>
              <w:t xml:space="preserve">  от ржавчины и</w:t>
            </w:r>
            <w:r>
              <w:rPr>
                <w:rFonts w:eastAsia="Calibri"/>
                <w:bCs/>
              </w:rPr>
              <w:t xml:space="preserve"> окалины металлическими щётками. </w:t>
            </w:r>
            <w:r w:rsidRPr="00077E3A">
              <w:rPr>
                <w:rFonts w:eastAsia="Calibri"/>
                <w:bCs/>
              </w:rPr>
              <w:t>Ручная правка заготовок на плите.</w:t>
            </w:r>
            <w:r>
              <w:rPr>
                <w:rFonts w:eastAsia="Calibri"/>
                <w:bCs/>
              </w:rPr>
              <w:t xml:space="preserve"> </w:t>
            </w:r>
            <w:r w:rsidRPr="00077E3A">
              <w:rPr>
                <w:rFonts w:eastAsia="Calibri"/>
                <w:bCs/>
              </w:rPr>
              <w:t xml:space="preserve">Правка изгибом, вытягиванием и </w:t>
            </w:r>
            <w:proofErr w:type="spellStart"/>
            <w:r w:rsidRPr="00077E3A">
              <w:rPr>
                <w:rFonts w:eastAsia="Calibri"/>
                <w:bCs/>
              </w:rPr>
              <w:t>выглаживанием</w:t>
            </w:r>
            <w:proofErr w:type="spellEnd"/>
            <w:r>
              <w:rPr>
                <w:rFonts w:eastAsia="Calibri"/>
                <w:bCs/>
              </w:rPr>
              <w:t xml:space="preserve">. </w:t>
            </w:r>
            <w:r w:rsidRPr="00077E3A">
              <w:rPr>
                <w:bCs/>
                <w:sz w:val="22"/>
                <w:szCs w:val="22"/>
              </w:rPr>
              <w:t>Подготовка загот</w:t>
            </w:r>
            <w:r>
              <w:rPr>
                <w:bCs/>
                <w:sz w:val="22"/>
                <w:szCs w:val="22"/>
              </w:rPr>
              <w:t>овок и разметочного инструмента.</w:t>
            </w:r>
            <w:r w:rsidRPr="00077E3A">
              <w:rPr>
                <w:bCs/>
                <w:sz w:val="22"/>
                <w:szCs w:val="22"/>
              </w:rPr>
              <w:t xml:space="preserve"> Упражнения в нанесении произвольно расположенных, взаимно параллельных и взаимно   перпендикулярных рисок и рисок под заданными углами</w:t>
            </w:r>
          </w:p>
        </w:tc>
        <w:tc>
          <w:tcPr>
            <w:tcW w:w="1985" w:type="dxa"/>
            <w:gridSpan w:val="2"/>
            <w:vMerge w:val="restart"/>
          </w:tcPr>
          <w:p w:rsidR="00D729FB" w:rsidRPr="00077E3A" w:rsidRDefault="00D729FB" w:rsidP="00354B63">
            <w:pPr>
              <w:pStyle w:val="a6"/>
              <w:snapToGrid w:val="0"/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729FB" w:rsidRPr="00077E3A" w:rsidRDefault="00D729FB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9FB" w:rsidTr="002A1977">
        <w:trPr>
          <w:trHeight w:val="1012"/>
        </w:trPr>
        <w:tc>
          <w:tcPr>
            <w:tcW w:w="3134" w:type="dxa"/>
            <w:vMerge/>
            <w:tcBorders>
              <w:bottom w:val="single" w:sz="4" w:space="0" w:color="auto"/>
            </w:tcBorders>
          </w:tcPr>
          <w:p w:rsidR="00D729FB" w:rsidRPr="00077E3A" w:rsidRDefault="00D729FB" w:rsidP="00354B63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001" w:type="dxa"/>
            <w:vMerge/>
            <w:tcBorders>
              <w:bottom w:val="single" w:sz="4" w:space="0" w:color="auto"/>
            </w:tcBorders>
          </w:tcPr>
          <w:p w:rsidR="00D729FB" w:rsidRPr="00077E3A" w:rsidRDefault="00D729FB" w:rsidP="00D729FB">
            <w:pPr>
              <w:pStyle w:val="a8"/>
              <w:snapToGrid w:val="0"/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</w:tcPr>
          <w:p w:rsidR="00D729FB" w:rsidRPr="00077E3A" w:rsidRDefault="00D729FB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29FB" w:rsidRPr="00077E3A" w:rsidRDefault="00D729FB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D21" w:rsidTr="000F5E05">
        <w:tc>
          <w:tcPr>
            <w:tcW w:w="3134" w:type="dxa"/>
            <w:vMerge w:val="restart"/>
          </w:tcPr>
          <w:p w:rsidR="00710D21" w:rsidRPr="00077E3A" w:rsidRDefault="00710D21" w:rsidP="00354B63">
            <w:pPr>
              <w:snapToGri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077E3A">
              <w:rPr>
                <w:rFonts w:ascii="Times New Roman" w:eastAsia="Calibri" w:hAnsi="Times New Roman" w:cs="Times New Roman"/>
                <w:b/>
                <w:bCs/>
              </w:rPr>
              <w:t xml:space="preserve">Тема 2. </w:t>
            </w:r>
            <w:r w:rsidRPr="00077E3A">
              <w:rPr>
                <w:rFonts w:ascii="Times New Roman" w:eastAsia="Calibri" w:hAnsi="Times New Roman" w:cs="Times New Roman"/>
                <w:b/>
                <w:lang w:eastAsia="ar-SA"/>
              </w:rPr>
              <w:t>Рубка металла</w:t>
            </w:r>
          </w:p>
        </w:tc>
        <w:tc>
          <w:tcPr>
            <w:tcW w:w="9001" w:type="dxa"/>
          </w:tcPr>
          <w:p w:rsidR="00710D21" w:rsidRPr="00077E3A" w:rsidRDefault="00710D21" w:rsidP="00D729FB">
            <w:pPr>
              <w:pStyle w:val="a8"/>
              <w:snapToGrid w:val="0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77E3A">
              <w:rPr>
                <w:rFonts w:ascii="Times New Roman" w:hAnsi="Times New Roman"/>
                <w:b/>
                <w:bCs/>
                <w:sz w:val="22"/>
                <w:szCs w:val="22"/>
              </w:rPr>
              <w:t>Содержание:</w:t>
            </w:r>
          </w:p>
        </w:tc>
        <w:tc>
          <w:tcPr>
            <w:tcW w:w="1985" w:type="dxa"/>
            <w:gridSpan w:val="2"/>
          </w:tcPr>
          <w:p w:rsidR="00710D21" w:rsidRPr="00077E3A" w:rsidRDefault="00710D21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77E3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710D21" w:rsidRPr="00077E3A" w:rsidRDefault="00710D2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9FB" w:rsidTr="00D729FB">
        <w:trPr>
          <w:trHeight w:val="794"/>
        </w:trPr>
        <w:tc>
          <w:tcPr>
            <w:tcW w:w="3134" w:type="dxa"/>
            <w:vMerge/>
          </w:tcPr>
          <w:p w:rsidR="00D729FB" w:rsidRPr="00077E3A" w:rsidRDefault="00D729FB" w:rsidP="00354B63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001" w:type="dxa"/>
          </w:tcPr>
          <w:p w:rsidR="00D729FB" w:rsidRPr="00077E3A" w:rsidRDefault="00D729FB" w:rsidP="00D729FB">
            <w:pPr>
              <w:pStyle w:val="a8"/>
              <w:snapToGrid w:val="0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77E3A">
              <w:rPr>
                <w:rFonts w:ascii="Times New Roman" w:hAnsi="Times New Roman"/>
                <w:bCs/>
                <w:sz w:val="22"/>
                <w:szCs w:val="22"/>
              </w:rPr>
              <w:t>Упражнения в нанесении произвольно расположенных, взаимно параллельных и взаимно   перпендикулярных рис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ок и рисок под заданными углами. </w:t>
            </w:r>
            <w:r w:rsidRPr="00077E3A">
              <w:rPr>
                <w:rFonts w:ascii="Times New Roman" w:hAnsi="Times New Roman"/>
                <w:bCs/>
                <w:sz w:val="22"/>
                <w:szCs w:val="22"/>
              </w:rPr>
              <w:t>Разметка осе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вых линий; Разметка по шаблонам. </w:t>
            </w:r>
            <w:r w:rsidRPr="00077E3A">
              <w:rPr>
                <w:rFonts w:ascii="Times New Roman" w:hAnsi="Times New Roman"/>
                <w:bCs/>
                <w:sz w:val="22"/>
                <w:szCs w:val="22"/>
              </w:rPr>
              <w:t>Разметка контуров деталей с отсчётом размеров от кромк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и и от осевых линий по чертежам.</w:t>
            </w:r>
          </w:p>
        </w:tc>
        <w:tc>
          <w:tcPr>
            <w:tcW w:w="1985" w:type="dxa"/>
            <w:gridSpan w:val="2"/>
          </w:tcPr>
          <w:p w:rsidR="00D729FB" w:rsidRPr="00077E3A" w:rsidRDefault="00D729FB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D729FB" w:rsidRPr="00077E3A" w:rsidRDefault="00D729FB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D729FB" w:rsidRPr="00077E3A" w:rsidRDefault="00D729FB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29FB" w:rsidRPr="00077E3A" w:rsidRDefault="00D729FB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D21" w:rsidTr="000F5E05">
        <w:tc>
          <w:tcPr>
            <w:tcW w:w="3134" w:type="dxa"/>
            <w:vMerge w:val="restart"/>
          </w:tcPr>
          <w:p w:rsidR="00710D21" w:rsidRPr="00077E3A" w:rsidRDefault="00710D21" w:rsidP="00354B63">
            <w:pPr>
              <w:snapToGri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077E3A">
              <w:rPr>
                <w:rFonts w:ascii="Times New Roman" w:eastAsia="Times New Roman" w:hAnsi="Times New Roman" w:cs="Times New Roman"/>
                <w:b/>
                <w:lang w:eastAsia="ar-SA"/>
              </w:rPr>
              <w:t>Тема 3. Резка листового металла</w:t>
            </w:r>
          </w:p>
        </w:tc>
        <w:tc>
          <w:tcPr>
            <w:tcW w:w="9001" w:type="dxa"/>
          </w:tcPr>
          <w:p w:rsidR="00710D21" w:rsidRPr="00077E3A" w:rsidRDefault="00710D21" w:rsidP="00D729FB">
            <w:pPr>
              <w:pStyle w:val="a8"/>
              <w:snapToGrid w:val="0"/>
              <w:spacing w:after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77E3A">
              <w:rPr>
                <w:rFonts w:ascii="Times New Roman" w:hAnsi="Times New Roman"/>
                <w:b/>
                <w:bCs/>
                <w:sz w:val="22"/>
                <w:szCs w:val="22"/>
              </w:rPr>
              <w:t>Содержание:</w:t>
            </w:r>
          </w:p>
        </w:tc>
        <w:tc>
          <w:tcPr>
            <w:tcW w:w="1985" w:type="dxa"/>
            <w:gridSpan w:val="2"/>
          </w:tcPr>
          <w:p w:rsidR="00710D21" w:rsidRPr="00077E3A" w:rsidRDefault="00710D21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77E3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710D21" w:rsidRPr="00077E3A" w:rsidRDefault="00710D2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9FB" w:rsidTr="00D729FB">
        <w:trPr>
          <w:trHeight w:val="794"/>
        </w:trPr>
        <w:tc>
          <w:tcPr>
            <w:tcW w:w="3134" w:type="dxa"/>
            <w:vMerge/>
          </w:tcPr>
          <w:p w:rsidR="00D729FB" w:rsidRPr="00077E3A" w:rsidRDefault="00D729FB" w:rsidP="00354B63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001" w:type="dxa"/>
          </w:tcPr>
          <w:p w:rsidR="00D729FB" w:rsidRPr="00077E3A" w:rsidRDefault="00D729FB" w:rsidP="00D729FB">
            <w:pPr>
              <w:pStyle w:val="a8"/>
              <w:snapToGrid w:val="0"/>
              <w:spacing w:after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77E3A">
              <w:rPr>
                <w:rFonts w:ascii="Times New Roman" w:hAnsi="Times New Roman"/>
                <w:bCs/>
                <w:sz w:val="22"/>
                <w:szCs w:val="22"/>
              </w:rPr>
              <w:t>Подготовка ручной ножовки к работе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  <w:r w:rsidRPr="00077E3A">
              <w:rPr>
                <w:rFonts w:ascii="Times New Roman" w:hAnsi="Times New Roman"/>
                <w:bCs/>
                <w:sz w:val="22"/>
                <w:szCs w:val="22"/>
              </w:rPr>
              <w:t>Резание листового и профильного металла ручной ножовкой в тисках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  <w:r w:rsidRPr="00077E3A">
              <w:rPr>
                <w:rFonts w:ascii="Times New Roman" w:hAnsi="Times New Roman"/>
                <w:bCs/>
                <w:sz w:val="22"/>
                <w:szCs w:val="22"/>
              </w:rPr>
              <w:t>Прямолинейное резание листовой стали на детали ручными ножницами с длиной реза до 1м</w:t>
            </w:r>
          </w:p>
        </w:tc>
        <w:tc>
          <w:tcPr>
            <w:tcW w:w="1985" w:type="dxa"/>
            <w:gridSpan w:val="2"/>
          </w:tcPr>
          <w:p w:rsidR="00D729FB" w:rsidRPr="00077E3A" w:rsidRDefault="00D729FB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29FB" w:rsidRPr="00077E3A" w:rsidRDefault="00D729FB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D21" w:rsidTr="000F5E05">
        <w:tc>
          <w:tcPr>
            <w:tcW w:w="3134" w:type="dxa"/>
            <w:vMerge w:val="restart"/>
          </w:tcPr>
          <w:p w:rsidR="00710D21" w:rsidRPr="00077E3A" w:rsidRDefault="00710D21" w:rsidP="00354B63">
            <w:pPr>
              <w:snapToGri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077E3A">
              <w:rPr>
                <w:rFonts w:ascii="Times New Roman" w:eastAsia="Calibri" w:hAnsi="Times New Roman" w:cs="Times New Roman"/>
                <w:b/>
                <w:lang w:eastAsia="ar-SA"/>
              </w:rPr>
              <w:t>Тема 4. Опиливание металла.</w:t>
            </w:r>
          </w:p>
        </w:tc>
        <w:tc>
          <w:tcPr>
            <w:tcW w:w="9001" w:type="dxa"/>
          </w:tcPr>
          <w:p w:rsidR="00710D21" w:rsidRPr="00077E3A" w:rsidRDefault="00710D21" w:rsidP="00D729FB">
            <w:pPr>
              <w:pStyle w:val="a8"/>
              <w:snapToGrid w:val="0"/>
              <w:spacing w:after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77E3A">
              <w:rPr>
                <w:rFonts w:ascii="Times New Roman" w:hAnsi="Times New Roman"/>
                <w:b/>
                <w:bCs/>
                <w:sz w:val="22"/>
                <w:szCs w:val="22"/>
              </w:rPr>
              <w:t>Содержание:</w:t>
            </w:r>
          </w:p>
        </w:tc>
        <w:tc>
          <w:tcPr>
            <w:tcW w:w="1985" w:type="dxa"/>
            <w:gridSpan w:val="2"/>
          </w:tcPr>
          <w:p w:rsidR="00710D21" w:rsidRPr="00077E3A" w:rsidRDefault="00710D21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77E3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710D21" w:rsidRPr="00077E3A" w:rsidRDefault="00710D2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9FB" w:rsidTr="00D729FB">
        <w:trPr>
          <w:trHeight w:val="737"/>
        </w:trPr>
        <w:tc>
          <w:tcPr>
            <w:tcW w:w="3134" w:type="dxa"/>
            <w:vMerge/>
          </w:tcPr>
          <w:p w:rsidR="00D729FB" w:rsidRPr="00077E3A" w:rsidRDefault="00D729FB" w:rsidP="00354B63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001" w:type="dxa"/>
          </w:tcPr>
          <w:p w:rsidR="00D729FB" w:rsidRPr="00077E3A" w:rsidRDefault="00D729FB" w:rsidP="00D729FB">
            <w:pPr>
              <w:pStyle w:val="a8"/>
              <w:snapToGrid w:val="0"/>
              <w:spacing w:after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77E3A">
              <w:rPr>
                <w:rFonts w:ascii="Times New Roman" w:hAnsi="Times New Roman"/>
                <w:bCs/>
                <w:sz w:val="22"/>
                <w:szCs w:val="22"/>
              </w:rPr>
              <w:t>Опиливание широких и узких поверхностей с проверкой плоскостности проверочной линейкой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  <w:r w:rsidRPr="00077E3A">
              <w:rPr>
                <w:rFonts w:ascii="Times New Roman" w:hAnsi="Times New Roman"/>
                <w:bCs/>
                <w:sz w:val="22"/>
                <w:szCs w:val="22"/>
              </w:rPr>
              <w:t>Опиливание параллельных плоских поверхностей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  <w:r w:rsidRPr="00077E3A">
              <w:rPr>
                <w:rFonts w:ascii="Times New Roman" w:hAnsi="Times New Roman"/>
                <w:bCs/>
                <w:sz w:val="22"/>
                <w:szCs w:val="22"/>
              </w:rPr>
              <w:t>Опиливание криволинейных выпуклых и вогнутых поверхностей</w:t>
            </w:r>
          </w:p>
        </w:tc>
        <w:tc>
          <w:tcPr>
            <w:tcW w:w="1985" w:type="dxa"/>
            <w:gridSpan w:val="2"/>
          </w:tcPr>
          <w:p w:rsidR="00D729FB" w:rsidRPr="00077E3A" w:rsidRDefault="00D729FB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29FB" w:rsidRPr="00077E3A" w:rsidRDefault="00D729FB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D21" w:rsidTr="000F5E05">
        <w:tc>
          <w:tcPr>
            <w:tcW w:w="3134" w:type="dxa"/>
            <w:vMerge w:val="restart"/>
          </w:tcPr>
          <w:p w:rsidR="00710D21" w:rsidRDefault="00710D21" w:rsidP="00354B63">
            <w:pPr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077E3A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Тема 5. Гибка металла. </w:t>
            </w:r>
          </w:p>
          <w:p w:rsidR="00710D21" w:rsidRPr="00077E3A" w:rsidRDefault="00710D21" w:rsidP="00354B63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077E3A">
              <w:rPr>
                <w:rFonts w:ascii="Times New Roman" w:eastAsia="Calibri" w:hAnsi="Times New Roman" w:cs="Times New Roman"/>
                <w:b/>
                <w:lang w:eastAsia="ar-SA"/>
              </w:rPr>
              <w:t>Разделка кромок под сварку.</w:t>
            </w:r>
          </w:p>
        </w:tc>
        <w:tc>
          <w:tcPr>
            <w:tcW w:w="9001" w:type="dxa"/>
          </w:tcPr>
          <w:p w:rsidR="00710D21" w:rsidRPr="00077E3A" w:rsidRDefault="00710D21" w:rsidP="00354B63">
            <w:pPr>
              <w:pStyle w:val="a8"/>
              <w:snapToGrid w:val="0"/>
              <w:spacing w:after="0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077E3A">
              <w:rPr>
                <w:rFonts w:ascii="Times New Roman" w:hAnsi="Times New Roman"/>
                <w:b/>
                <w:bCs/>
                <w:sz w:val="22"/>
                <w:szCs w:val="22"/>
              </w:rPr>
              <w:t>Содержание:</w:t>
            </w:r>
          </w:p>
        </w:tc>
        <w:tc>
          <w:tcPr>
            <w:tcW w:w="1985" w:type="dxa"/>
            <w:gridSpan w:val="2"/>
          </w:tcPr>
          <w:p w:rsidR="00710D21" w:rsidRPr="00077E3A" w:rsidRDefault="00710D21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77E3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710D21" w:rsidRPr="00077E3A" w:rsidRDefault="00710D2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9FB" w:rsidTr="00263BF6">
        <w:trPr>
          <w:trHeight w:val="510"/>
        </w:trPr>
        <w:tc>
          <w:tcPr>
            <w:tcW w:w="3134" w:type="dxa"/>
            <w:vMerge/>
          </w:tcPr>
          <w:p w:rsidR="00D729FB" w:rsidRPr="00077E3A" w:rsidRDefault="00D729FB" w:rsidP="00354B63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001" w:type="dxa"/>
          </w:tcPr>
          <w:p w:rsidR="00D729FB" w:rsidRPr="00077E3A" w:rsidRDefault="00D729FB" w:rsidP="00263BF6">
            <w:pPr>
              <w:pStyle w:val="a8"/>
              <w:snapToGrid w:val="0"/>
              <w:spacing w:after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77E3A">
              <w:rPr>
                <w:rFonts w:ascii="Times New Roman" w:hAnsi="Times New Roman"/>
                <w:bCs/>
                <w:sz w:val="22"/>
                <w:szCs w:val="22"/>
              </w:rPr>
              <w:t>Определение радиусов гибки и размеров заготовки</w:t>
            </w:r>
            <w:r w:rsidR="00263BF6"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  <w:r w:rsidRPr="00077E3A">
              <w:rPr>
                <w:rFonts w:ascii="Times New Roman" w:hAnsi="Times New Roman"/>
                <w:bCs/>
                <w:sz w:val="22"/>
                <w:szCs w:val="22"/>
              </w:rPr>
              <w:t>Гибка деталей из листового металла в параллель</w:t>
            </w:r>
            <w:r w:rsidR="00263BF6">
              <w:rPr>
                <w:rFonts w:ascii="Times New Roman" w:hAnsi="Times New Roman"/>
                <w:bCs/>
                <w:sz w:val="22"/>
                <w:szCs w:val="22"/>
              </w:rPr>
              <w:t xml:space="preserve">ных тисках </w:t>
            </w:r>
            <w:r w:rsidRPr="00077E3A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V</w:t>
            </w:r>
            <w:r w:rsidRPr="00077E3A">
              <w:rPr>
                <w:rFonts w:ascii="Times New Roman" w:hAnsi="Times New Roman"/>
                <w:bCs/>
                <w:sz w:val="22"/>
                <w:szCs w:val="22"/>
              </w:rPr>
              <w:t>-образная разделка кромок под сварку</w:t>
            </w:r>
          </w:p>
        </w:tc>
        <w:tc>
          <w:tcPr>
            <w:tcW w:w="1985" w:type="dxa"/>
            <w:gridSpan w:val="2"/>
          </w:tcPr>
          <w:p w:rsidR="00D729FB" w:rsidRPr="00077E3A" w:rsidRDefault="00D729FB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D729FB" w:rsidRPr="00077E3A" w:rsidRDefault="00D729FB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D21" w:rsidTr="000F5E05">
        <w:tc>
          <w:tcPr>
            <w:tcW w:w="3134" w:type="dxa"/>
            <w:vMerge w:val="restart"/>
          </w:tcPr>
          <w:p w:rsidR="00710D21" w:rsidRPr="00077E3A" w:rsidRDefault="00710D21" w:rsidP="00354B63">
            <w:pPr>
              <w:snapToGrid w:val="0"/>
              <w:rPr>
                <w:rFonts w:ascii="Times New Roman" w:eastAsia="Calibri" w:hAnsi="Times New Roman" w:cs="Times New Roman"/>
                <w:b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>П</w:t>
            </w:r>
            <w:r w:rsidRPr="00077E3A">
              <w:rPr>
                <w:rFonts w:ascii="Times New Roman" w:eastAsia="Calibri" w:hAnsi="Times New Roman" w:cs="Times New Roman"/>
                <w:b/>
                <w:lang w:eastAsia="ar-SA"/>
              </w:rPr>
              <w:t>роверочная работа</w:t>
            </w:r>
          </w:p>
        </w:tc>
        <w:tc>
          <w:tcPr>
            <w:tcW w:w="9001" w:type="dxa"/>
          </w:tcPr>
          <w:p w:rsidR="00710D21" w:rsidRPr="00077E3A" w:rsidRDefault="00710D21" w:rsidP="00354B63">
            <w:pPr>
              <w:pStyle w:val="a8"/>
              <w:snapToGrid w:val="0"/>
              <w:spacing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077E3A">
              <w:rPr>
                <w:rFonts w:ascii="Times New Roman" w:hAnsi="Times New Roman"/>
                <w:b/>
                <w:bCs/>
                <w:sz w:val="22"/>
                <w:szCs w:val="22"/>
              </w:rPr>
              <w:t>Содержание:</w:t>
            </w:r>
          </w:p>
        </w:tc>
        <w:tc>
          <w:tcPr>
            <w:tcW w:w="1985" w:type="dxa"/>
            <w:gridSpan w:val="2"/>
          </w:tcPr>
          <w:p w:rsidR="00710D21" w:rsidRPr="00077E3A" w:rsidRDefault="00710D21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77E3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710D21" w:rsidRPr="00077E3A" w:rsidRDefault="00710D2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D21" w:rsidTr="000F5E05">
        <w:tc>
          <w:tcPr>
            <w:tcW w:w="3134" w:type="dxa"/>
            <w:vMerge/>
          </w:tcPr>
          <w:p w:rsidR="00710D21" w:rsidRPr="00077E3A" w:rsidRDefault="00710D21" w:rsidP="00354B63">
            <w:pPr>
              <w:snapToGrid w:val="0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001" w:type="dxa"/>
          </w:tcPr>
          <w:p w:rsidR="00710D21" w:rsidRPr="00077E3A" w:rsidRDefault="00710D21" w:rsidP="00354B63">
            <w:pPr>
              <w:pStyle w:val="a8"/>
              <w:snapToGrid w:val="0"/>
              <w:spacing w:after="0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077E3A">
              <w:rPr>
                <w:rFonts w:ascii="Times New Roman" w:hAnsi="Times New Roman"/>
                <w:sz w:val="22"/>
                <w:szCs w:val="22"/>
              </w:rPr>
              <w:t>Изготовление садово-огородной лопатки</w:t>
            </w:r>
          </w:p>
        </w:tc>
        <w:tc>
          <w:tcPr>
            <w:tcW w:w="1985" w:type="dxa"/>
            <w:gridSpan w:val="2"/>
          </w:tcPr>
          <w:p w:rsidR="00710D21" w:rsidRPr="00077E3A" w:rsidRDefault="00710D21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710D21" w:rsidRPr="00077E3A" w:rsidRDefault="00710D2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A54" w:rsidTr="00161C18">
        <w:tc>
          <w:tcPr>
            <w:tcW w:w="12135" w:type="dxa"/>
            <w:gridSpan w:val="2"/>
          </w:tcPr>
          <w:p w:rsidR="00B13A54" w:rsidRPr="00077E3A" w:rsidRDefault="00B13A54" w:rsidP="00354B63">
            <w:pPr>
              <w:pStyle w:val="a8"/>
              <w:snapToGrid w:val="0"/>
              <w:spacing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F4376">
              <w:rPr>
                <w:rFonts w:ascii="Times New Roman" w:hAnsi="Times New Roman"/>
                <w:b/>
              </w:rPr>
              <w:t>ПМ 02. Ручная дуговая сварка (наплавка, резка) плавящимся покрытым электродом.</w:t>
            </w:r>
          </w:p>
        </w:tc>
        <w:tc>
          <w:tcPr>
            <w:tcW w:w="1985" w:type="dxa"/>
            <w:gridSpan w:val="2"/>
          </w:tcPr>
          <w:p w:rsidR="00B13A54" w:rsidRPr="00077E3A" w:rsidRDefault="00B13A54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360</w:t>
            </w:r>
          </w:p>
        </w:tc>
        <w:tc>
          <w:tcPr>
            <w:tcW w:w="1276" w:type="dxa"/>
          </w:tcPr>
          <w:p w:rsidR="00B13A54" w:rsidRDefault="00B13A54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A54" w:rsidTr="00FC082B">
        <w:tc>
          <w:tcPr>
            <w:tcW w:w="12135" w:type="dxa"/>
            <w:gridSpan w:val="2"/>
          </w:tcPr>
          <w:p w:rsidR="00B13A54" w:rsidRPr="00077E3A" w:rsidRDefault="00B13A54" w:rsidP="00354B63">
            <w:pPr>
              <w:pStyle w:val="a8"/>
              <w:snapToGrid w:val="0"/>
              <w:spacing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F4376">
              <w:rPr>
                <w:rFonts w:ascii="Times New Roman" w:hAnsi="Times New Roman"/>
                <w:b/>
              </w:rPr>
              <w:lastRenderedPageBreak/>
              <w:t>Тема 1.Ручная дуговая наплавка валиков на пластины из углеродистой стали</w:t>
            </w:r>
          </w:p>
        </w:tc>
        <w:tc>
          <w:tcPr>
            <w:tcW w:w="1985" w:type="dxa"/>
            <w:gridSpan w:val="2"/>
          </w:tcPr>
          <w:p w:rsidR="00B13A54" w:rsidRDefault="00B13A54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276" w:type="dxa"/>
          </w:tcPr>
          <w:p w:rsidR="00B13A54" w:rsidRDefault="00B13A54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2110" w:rsidTr="000F5E05">
        <w:tc>
          <w:tcPr>
            <w:tcW w:w="3134" w:type="dxa"/>
            <w:vMerge w:val="restart"/>
          </w:tcPr>
          <w:p w:rsidR="001C2110" w:rsidRPr="005F4376" w:rsidRDefault="001C2110" w:rsidP="00A65F29">
            <w:pPr>
              <w:snapToGri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5F4376">
              <w:rPr>
                <w:rFonts w:ascii="Times New Roman" w:hAnsi="Times New Roman" w:cs="Times New Roman"/>
                <w:b/>
              </w:rPr>
              <w:t xml:space="preserve">Тема 1.1 </w:t>
            </w:r>
            <w:r w:rsidRPr="007E4C47">
              <w:rPr>
                <w:rFonts w:ascii="Times New Roman" w:hAnsi="Times New Roman" w:cs="Times New Roman"/>
                <w:b/>
              </w:rPr>
              <w:t>Вводное занятие. Безопасность труда, пожарная безопасность и электробезопасность в мастерских. Организация рабочего места. Упражнения в пользовании электросварочным оборудованием. Режимы, принципы выбора режима наплавки. Зажигание дуги.</w:t>
            </w:r>
          </w:p>
        </w:tc>
        <w:tc>
          <w:tcPr>
            <w:tcW w:w="9001" w:type="dxa"/>
          </w:tcPr>
          <w:p w:rsidR="001C2110" w:rsidRPr="00077E3A" w:rsidRDefault="001C2110" w:rsidP="00354B63">
            <w:pPr>
              <w:pStyle w:val="a8"/>
              <w:snapToGrid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F4376">
              <w:rPr>
                <w:rFonts w:ascii="Times New Roman" w:hAnsi="Times New Roman"/>
                <w:b/>
                <w:bCs/>
                <w:sz w:val="22"/>
                <w:szCs w:val="22"/>
              </w:rPr>
              <w:t>Содержание:</w:t>
            </w:r>
          </w:p>
        </w:tc>
        <w:tc>
          <w:tcPr>
            <w:tcW w:w="1985" w:type="dxa"/>
            <w:gridSpan w:val="2"/>
          </w:tcPr>
          <w:p w:rsidR="001C2110" w:rsidRDefault="001C2110" w:rsidP="00A65F29">
            <w:pPr>
              <w:pStyle w:val="a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76" w:type="dxa"/>
          </w:tcPr>
          <w:p w:rsidR="001C2110" w:rsidRDefault="001C2110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BF6" w:rsidTr="00635D66">
        <w:trPr>
          <w:trHeight w:val="516"/>
        </w:trPr>
        <w:tc>
          <w:tcPr>
            <w:tcW w:w="3134" w:type="dxa"/>
            <w:vMerge/>
            <w:tcBorders>
              <w:bottom w:val="single" w:sz="4" w:space="0" w:color="auto"/>
            </w:tcBorders>
          </w:tcPr>
          <w:p w:rsidR="00263BF6" w:rsidRPr="005F4376" w:rsidRDefault="00263BF6" w:rsidP="00A65F29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vMerge w:val="restart"/>
            <w:tcBorders>
              <w:bottom w:val="single" w:sz="4" w:space="0" w:color="auto"/>
            </w:tcBorders>
          </w:tcPr>
          <w:p w:rsidR="00263BF6" w:rsidRPr="005F4376" w:rsidRDefault="00263BF6" w:rsidP="00263BF6">
            <w:pPr>
              <w:pStyle w:val="a8"/>
              <w:snapToGrid w:val="0"/>
              <w:spacing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F4376">
              <w:rPr>
                <w:rFonts w:ascii="Times New Roman" w:hAnsi="Times New Roman"/>
                <w:sz w:val="22"/>
                <w:szCs w:val="22"/>
              </w:rPr>
              <w:t>Безопасность труда и пожарная безопасность в мастерских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Pr="005F4376">
              <w:rPr>
                <w:rFonts w:ascii="Times New Roman" w:hAnsi="Times New Roman"/>
                <w:sz w:val="22"/>
                <w:szCs w:val="22"/>
              </w:rPr>
              <w:t>Комплектация сварочного поста оборудованием, приспособлениями, инструментом и требования к ним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Зажигание дуги</w:t>
            </w:r>
          </w:p>
        </w:tc>
        <w:tc>
          <w:tcPr>
            <w:tcW w:w="1985" w:type="dxa"/>
            <w:gridSpan w:val="2"/>
            <w:vMerge w:val="restart"/>
            <w:tcBorders>
              <w:bottom w:val="single" w:sz="4" w:space="0" w:color="auto"/>
            </w:tcBorders>
          </w:tcPr>
          <w:p w:rsidR="00263BF6" w:rsidRDefault="00263BF6" w:rsidP="00A65F29">
            <w:pPr>
              <w:pStyle w:val="a8"/>
              <w:rPr>
                <w:rFonts w:ascii="Times New Roman" w:hAnsi="Times New Roman"/>
                <w:b/>
              </w:rPr>
            </w:pPr>
          </w:p>
          <w:p w:rsidR="00263BF6" w:rsidRPr="001C2110" w:rsidRDefault="00263BF6" w:rsidP="001C2110">
            <w:pPr>
              <w:rPr>
                <w:lang w:eastAsia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3BF6" w:rsidRDefault="00263BF6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BF6" w:rsidTr="00635D66">
        <w:tc>
          <w:tcPr>
            <w:tcW w:w="3134" w:type="dxa"/>
            <w:vMerge/>
          </w:tcPr>
          <w:p w:rsidR="00263BF6" w:rsidRPr="005F4376" w:rsidRDefault="00263BF6" w:rsidP="00A65F29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vMerge/>
          </w:tcPr>
          <w:p w:rsidR="00263BF6" w:rsidRDefault="00263BF6" w:rsidP="00A65F29">
            <w:pPr>
              <w:pStyle w:val="a8"/>
              <w:snapToGrid w:val="0"/>
              <w:spacing w:after="0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</w:tcPr>
          <w:p w:rsidR="00263BF6" w:rsidRDefault="00263BF6" w:rsidP="00A65F29">
            <w:pPr>
              <w:pStyle w:val="a8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263BF6" w:rsidRDefault="00263BF6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7E47" w:rsidTr="000F5E05">
        <w:tc>
          <w:tcPr>
            <w:tcW w:w="3134" w:type="dxa"/>
            <w:vMerge w:val="restart"/>
          </w:tcPr>
          <w:p w:rsidR="002B7E47" w:rsidRPr="005F4376" w:rsidRDefault="002B7E47" w:rsidP="00A65F29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F4376">
              <w:rPr>
                <w:rFonts w:ascii="Times New Roman" w:hAnsi="Times New Roman" w:cs="Times New Roman"/>
                <w:b/>
              </w:rPr>
              <w:t xml:space="preserve">Тема 1.2 </w:t>
            </w:r>
            <w:r w:rsidRPr="007E4C47">
              <w:rPr>
                <w:rFonts w:ascii="Times New Roman" w:hAnsi="Times New Roman" w:cs="Times New Roman"/>
                <w:b/>
              </w:rPr>
              <w:t>Наплавка валиков в нижнем положении</w:t>
            </w:r>
          </w:p>
        </w:tc>
        <w:tc>
          <w:tcPr>
            <w:tcW w:w="9001" w:type="dxa"/>
          </w:tcPr>
          <w:p w:rsidR="002B7E47" w:rsidRPr="00077E3A" w:rsidRDefault="002B7E47" w:rsidP="00354B63">
            <w:pPr>
              <w:pStyle w:val="a8"/>
              <w:snapToGrid w:val="0"/>
              <w:spacing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F4376">
              <w:rPr>
                <w:rFonts w:ascii="Times New Roman" w:hAnsi="Times New Roman"/>
                <w:b/>
                <w:bCs/>
                <w:sz w:val="22"/>
                <w:szCs w:val="22"/>
              </w:rPr>
              <w:t>Содержание:</w:t>
            </w:r>
          </w:p>
        </w:tc>
        <w:tc>
          <w:tcPr>
            <w:tcW w:w="1985" w:type="dxa"/>
            <w:gridSpan w:val="2"/>
          </w:tcPr>
          <w:p w:rsidR="002B7E47" w:rsidRDefault="002B7E47" w:rsidP="00A65F29">
            <w:pPr>
              <w:pStyle w:val="a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1276" w:type="dxa"/>
          </w:tcPr>
          <w:p w:rsidR="002B7E47" w:rsidRDefault="002B7E47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BF6" w:rsidTr="00263BF6">
        <w:trPr>
          <w:trHeight w:val="1247"/>
        </w:trPr>
        <w:tc>
          <w:tcPr>
            <w:tcW w:w="3134" w:type="dxa"/>
            <w:vMerge/>
          </w:tcPr>
          <w:p w:rsidR="00263BF6" w:rsidRPr="005F4376" w:rsidRDefault="00263BF6" w:rsidP="00A65F29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</w:tcPr>
          <w:p w:rsidR="00263BF6" w:rsidRPr="00655846" w:rsidRDefault="00263BF6" w:rsidP="00263BF6">
            <w:pPr>
              <w:snapToGri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55846">
              <w:rPr>
                <w:rFonts w:ascii="Times New Roman" w:hAnsi="Times New Roman"/>
                <w:bCs/>
              </w:rPr>
              <w:t>Наплавка параллельных ниточных валиков в нижнем положении слева на право, справа на лево</w:t>
            </w:r>
            <w:r>
              <w:rPr>
                <w:rFonts w:ascii="Times New Roman" w:hAnsi="Times New Roman"/>
                <w:bCs/>
              </w:rPr>
              <w:t xml:space="preserve">. </w:t>
            </w:r>
            <w:r w:rsidRPr="00655846">
              <w:rPr>
                <w:rFonts w:ascii="Times New Roman" w:hAnsi="Times New Roman"/>
                <w:bCs/>
              </w:rPr>
              <w:t xml:space="preserve"> Наплавка параллельных ниточных валиков в нижнем положении от себя, на себя.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655846">
              <w:rPr>
                <w:rFonts w:ascii="Times New Roman" w:hAnsi="Times New Roman"/>
                <w:bCs/>
              </w:rPr>
              <w:t>Наплавка валиков с поперечными колебаниями в нижнем положении слева на право, справа налево.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655846">
              <w:rPr>
                <w:rFonts w:ascii="Times New Roman" w:hAnsi="Times New Roman"/>
                <w:bCs/>
              </w:rPr>
              <w:t>Наплавка валиков с поперечными колебаниями в нижнем положении от себя, на себя.</w:t>
            </w:r>
          </w:p>
        </w:tc>
        <w:tc>
          <w:tcPr>
            <w:tcW w:w="1985" w:type="dxa"/>
            <w:gridSpan w:val="2"/>
          </w:tcPr>
          <w:p w:rsidR="00263BF6" w:rsidRPr="00692865" w:rsidRDefault="00263BF6" w:rsidP="00A65F29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263BF6" w:rsidRPr="00573390" w:rsidRDefault="00263BF6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45" w:rsidTr="000F5E05">
        <w:tc>
          <w:tcPr>
            <w:tcW w:w="3134" w:type="dxa"/>
            <w:vMerge w:val="restart"/>
          </w:tcPr>
          <w:p w:rsidR="00CD1D45" w:rsidRPr="005F4376" w:rsidRDefault="00CD1D45" w:rsidP="00A65F29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F4376">
              <w:rPr>
                <w:rFonts w:ascii="Times New Roman" w:hAnsi="Times New Roman" w:cs="Times New Roman"/>
                <w:b/>
              </w:rPr>
              <w:t xml:space="preserve">Тема 1.3 </w:t>
            </w:r>
            <w:r w:rsidRPr="007E4C47">
              <w:rPr>
                <w:rFonts w:ascii="Times New Roman" w:hAnsi="Times New Roman" w:cs="Times New Roman"/>
                <w:b/>
              </w:rPr>
              <w:t>Наплавка вертикальных валиков на вертикальную плоскость</w:t>
            </w:r>
          </w:p>
        </w:tc>
        <w:tc>
          <w:tcPr>
            <w:tcW w:w="9001" w:type="dxa"/>
          </w:tcPr>
          <w:p w:rsidR="00CD1D45" w:rsidRPr="00655846" w:rsidRDefault="00CD1D45" w:rsidP="00354B63">
            <w:pPr>
              <w:pStyle w:val="a8"/>
              <w:snapToGrid w:val="0"/>
              <w:spacing w:after="0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F4376">
              <w:rPr>
                <w:rFonts w:ascii="Times New Roman" w:hAnsi="Times New Roman"/>
                <w:b/>
                <w:bCs/>
                <w:sz w:val="22"/>
                <w:szCs w:val="22"/>
              </w:rPr>
              <w:t>Содержание:</w:t>
            </w:r>
          </w:p>
        </w:tc>
        <w:tc>
          <w:tcPr>
            <w:tcW w:w="1985" w:type="dxa"/>
            <w:gridSpan w:val="2"/>
          </w:tcPr>
          <w:p w:rsidR="00CD1D45" w:rsidRDefault="00CD1D45" w:rsidP="00A65F29">
            <w:pPr>
              <w:pStyle w:val="a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1276" w:type="dxa"/>
          </w:tcPr>
          <w:p w:rsidR="00CD1D45" w:rsidRDefault="00CD1D45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BF6" w:rsidTr="00A83D03">
        <w:tc>
          <w:tcPr>
            <w:tcW w:w="3134" w:type="dxa"/>
            <w:vMerge/>
          </w:tcPr>
          <w:p w:rsidR="00263BF6" w:rsidRPr="005F4376" w:rsidRDefault="00263BF6" w:rsidP="00A65F29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vMerge w:val="restart"/>
          </w:tcPr>
          <w:p w:rsidR="00263BF6" w:rsidRPr="00655846" w:rsidRDefault="00263BF6" w:rsidP="008D2AAB">
            <w:pPr>
              <w:pStyle w:val="a8"/>
              <w:snapToGrid w:val="0"/>
              <w:spacing w:after="0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655846">
              <w:rPr>
                <w:rFonts w:ascii="Times New Roman" w:hAnsi="Times New Roman"/>
                <w:bCs/>
                <w:sz w:val="22"/>
                <w:szCs w:val="22"/>
              </w:rPr>
              <w:t>Наплавка вертикальных валиков на наклонную плоскость под углом 30, 45 градусов снизу верх.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655846">
              <w:rPr>
                <w:rFonts w:ascii="Times New Roman" w:hAnsi="Times New Roman"/>
                <w:bCs/>
                <w:sz w:val="22"/>
                <w:szCs w:val="22"/>
              </w:rPr>
              <w:t xml:space="preserve">Наплавка вертикальных валиков на вертикальной плоскости </w:t>
            </w:r>
            <w:proofErr w:type="gramStart"/>
            <w:r w:rsidRPr="00655846">
              <w:rPr>
                <w:rFonts w:ascii="Times New Roman" w:hAnsi="Times New Roman"/>
                <w:bCs/>
                <w:sz w:val="22"/>
                <w:szCs w:val="22"/>
              </w:rPr>
              <w:t>снизу вверх</w:t>
            </w:r>
            <w:proofErr w:type="gramEnd"/>
            <w:r w:rsidRPr="00655846">
              <w:rPr>
                <w:rFonts w:ascii="Times New Roman" w:hAnsi="Times New Roman"/>
                <w:bCs/>
                <w:sz w:val="22"/>
                <w:szCs w:val="22"/>
              </w:rPr>
              <w:t xml:space="preserve"> без гашения дуги.</w:t>
            </w:r>
            <w:r w:rsidR="008D2AAB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655846">
              <w:rPr>
                <w:rFonts w:ascii="Times New Roman" w:hAnsi="Times New Roman"/>
                <w:bCs/>
                <w:sz w:val="22"/>
                <w:szCs w:val="22"/>
              </w:rPr>
              <w:t>Наплавка вертикальных валиков на вертикальной плоскости сверху вниз без гашения дуги.</w:t>
            </w:r>
            <w:r w:rsidR="008D2AAB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655846">
              <w:rPr>
                <w:rFonts w:ascii="Times New Roman" w:hAnsi="Times New Roman"/>
                <w:bCs/>
                <w:sz w:val="22"/>
                <w:szCs w:val="22"/>
              </w:rPr>
              <w:t>Наплавка вертикальных валиков на вертикальной плоскости снизу вверх с гашением дуги.</w:t>
            </w:r>
          </w:p>
        </w:tc>
        <w:tc>
          <w:tcPr>
            <w:tcW w:w="1985" w:type="dxa"/>
            <w:gridSpan w:val="2"/>
          </w:tcPr>
          <w:p w:rsidR="00263BF6" w:rsidRDefault="00263BF6" w:rsidP="00A65F29">
            <w:pPr>
              <w:pStyle w:val="a8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263BF6" w:rsidRDefault="00263BF6" w:rsidP="00C12E4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BF6" w:rsidTr="00A83D03">
        <w:tc>
          <w:tcPr>
            <w:tcW w:w="3134" w:type="dxa"/>
            <w:vMerge/>
          </w:tcPr>
          <w:p w:rsidR="00263BF6" w:rsidRPr="005F4376" w:rsidRDefault="00263BF6" w:rsidP="00A65F29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vMerge/>
          </w:tcPr>
          <w:p w:rsidR="00263BF6" w:rsidRPr="00655846" w:rsidRDefault="00263BF6" w:rsidP="00E23608">
            <w:pPr>
              <w:pStyle w:val="a8"/>
              <w:snapToGrid w:val="0"/>
              <w:spacing w:after="0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263BF6" w:rsidRDefault="00263BF6" w:rsidP="00A65F29">
            <w:pPr>
              <w:pStyle w:val="a8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263BF6" w:rsidRDefault="00263BF6" w:rsidP="00C12E4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BF6" w:rsidTr="00A83D03">
        <w:tc>
          <w:tcPr>
            <w:tcW w:w="3134" w:type="dxa"/>
            <w:vMerge/>
          </w:tcPr>
          <w:p w:rsidR="00263BF6" w:rsidRPr="005F4376" w:rsidRDefault="00263BF6" w:rsidP="00A65F29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vMerge/>
          </w:tcPr>
          <w:p w:rsidR="00263BF6" w:rsidRPr="00655846" w:rsidRDefault="00263BF6" w:rsidP="00E23608">
            <w:pPr>
              <w:pStyle w:val="a8"/>
              <w:snapToGrid w:val="0"/>
              <w:spacing w:after="0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263BF6" w:rsidRDefault="00263BF6" w:rsidP="00A65F29">
            <w:pPr>
              <w:pStyle w:val="a8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263BF6" w:rsidRDefault="00263BF6" w:rsidP="00C12E4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BF6" w:rsidTr="00A83D03">
        <w:tc>
          <w:tcPr>
            <w:tcW w:w="3134" w:type="dxa"/>
            <w:vMerge/>
          </w:tcPr>
          <w:p w:rsidR="00263BF6" w:rsidRPr="005F4376" w:rsidRDefault="00263BF6" w:rsidP="00A65F29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vMerge/>
          </w:tcPr>
          <w:p w:rsidR="00263BF6" w:rsidRPr="00655846" w:rsidRDefault="00263BF6" w:rsidP="00E23608">
            <w:pPr>
              <w:pStyle w:val="a8"/>
              <w:snapToGrid w:val="0"/>
              <w:spacing w:after="0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263BF6" w:rsidRDefault="00263BF6" w:rsidP="00A65F29">
            <w:pPr>
              <w:pStyle w:val="a8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263BF6" w:rsidRDefault="00263BF6" w:rsidP="00C12E4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AAB" w:rsidTr="00E42835">
        <w:trPr>
          <w:trHeight w:val="759"/>
        </w:trPr>
        <w:tc>
          <w:tcPr>
            <w:tcW w:w="3134" w:type="dxa"/>
          </w:tcPr>
          <w:p w:rsidR="008D2AAB" w:rsidRPr="00655846" w:rsidRDefault="008D2AAB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655846">
              <w:rPr>
                <w:rFonts w:ascii="Times New Roman" w:hAnsi="Times New Roman" w:cs="Times New Roman"/>
                <w:b/>
              </w:rPr>
              <w:t>Тема 1.4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55846">
              <w:rPr>
                <w:rFonts w:ascii="Times New Roman" w:hAnsi="Times New Roman" w:cs="Times New Roman"/>
                <w:b/>
              </w:rPr>
              <w:t>Наплавка горизонтальных валиков на вертикальную плоскость</w:t>
            </w:r>
          </w:p>
        </w:tc>
        <w:tc>
          <w:tcPr>
            <w:tcW w:w="9001" w:type="dxa"/>
          </w:tcPr>
          <w:p w:rsidR="008D2AAB" w:rsidRPr="00655846" w:rsidRDefault="008D2AAB" w:rsidP="00240357">
            <w:pPr>
              <w:pStyle w:val="a8"/>
              <w:snapToGrid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55846">
              <w:rPr>
                <w:rFonts w:ascii="Times New Roman" w:hAnsi="Times New Roman"/>
                <w:sz w:val="22"/>
                <w:szCs w:val="22"/>
              </w:rPr>
              <w:t>Наплавка горизонтальных валиков на вертикальную плоскостьслева на право, справа налево.</w:t>
            </w:r>
          </w:p>
        </w:tc>
        <w:tc>
          <w:tcPr>
            <w:tcW w:w="1985" w:type="dxa"/>
            <w:gridSpan w:val="2"/>
            <w:vAlign w:val="center"/>
          </w:tcPr>
          <w:p w:rsidR="008D2AAB" w:rsidRDefault="008D2AAB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:rsidR="008D2AAB" w:rsidRDefault="008D2AAB" w:rsidP="00C12E4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AAB" w:rsidTr="001B1F41">
        <w:tc>
          <w:tcPr>
            <w:tcW w:w="3134" w:type="dxa"/>
          </w:tcPr>
          <w:p w:rsidR="008D2AAB" w:rsidRPr="00655846" w:rsidRDefault="008D2AAB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655846">
              <w:rPr>
                <w:rFonts w:ascii="Times New Roman" w:hAnsi="Times New Roman" w:cs="Times New Roman"/>
                <w:b/>
              </w:rPr>
              <w:t>Тема 1.5Сплошная и многослойная наплавка на пластины из углеродистой стали в нижнем,  вертикальном и горизонтальном положениях сварного шва.</w:t>
            </w:r>
          </w:p>
        </w:tc>
        <w:tc>
          <w:tcPr>
            <w:tcW w:w="9001" w:type="dxa"/>
          </w:tcPr>
          <w:p w:rsidR="008D2AAB" w:rsidRPr="005F4376" w:rsidRDefault="008D2AAB" w:rsidP="00240357">
            <w:pPr>
              <w:pStyle w:val="a8"/>
              <w:snapToGrid w:val="0"/>
              <w:spacing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55846">
              <w:rPr>
                <w:rFonts w:ascii="Times New Roman" w:hAnsi="Times New Roman"/>
                <w:sz w:val="22"/>
                <w:szCs w:val="22"/>
              </w:rPr>
              <w:t>Сплошная и многослойная наплавка на пластины из углеродистой стали в нижнем,  вертикальном и горизонтальном положениях сварного шва.</w:t>
            </w:r>
          </w:p>
        </w:tc>
        <w:tc>
          <w:tcPr>
            <w:tcW w:w="1985" w:type="dxa"/>
            <w:gridSpan w:val="2"/>
            <w:vAlign w:val="center"/>
          </w:tcPr>
          <w:p w:rsidR="008D2AAB" w:rsidRDefault="008D2AAB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:rsidR="008D2AAB" w:rsidRDefault="008D2AAB" w:rsidP="00C12E4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E41" w:rsidTr="000F5E05">
        <w:tc>
          <w:tcPr>
            <w:tcW w:w="3134" w:type="dxa"/>
            <w:vMerge w:val="restart"/>
          </w:tcPr>
          <w:p w:rsidR="00C12E41" w:rsidRPr="00655846" w:rsidRDefault="00C12E41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r w:rsidRPr="005F4376">
              <w:rPr>
                <w:rFonts w:ascii="Times New Roman" w:hAnsi="Times New Roman" w:cs="Times New Roman"/>
                <w:b/>
              </w:rPr>
              <w:t>роверочная работа</w:t>
            </w:r>
          </w:p>
        </w:tc>
        <w:tc>
          <w:tcPr>
            <w:tcW w:w="9001" w:type="dxa"/>
          </w:tcPr>
          <w:p w:rsidR="00C12E41" w:rsidRPr="00655846" w:rsidRDefault="00C12E41" w:rsidP="00240357">
            <w:pPr>
              <w:pStyle w:val="a8"/>
              <w:snapToGrid w:val="0"/>
              <w:spacing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F4376">
              <w:rPr>
                <w:rFonts w:ascii="Times New Roman" w:hAnsi="Times New Roman"/>
                <w:b/>
                <w:sz w:val="22"/>
                <w:szCs w:val="22"/>
              </w:rPr>
              <w:t>Содержание:</w:t>
            </w:r>
          </w:p>
        </w:tc>
        <w:tc>
          <w:tcPr>
            <w:tcW w:w="1985" w:type="dxa"/>
            <w:gridSpan w:val="2"/>
            <w:vAlign w:val="center"/>
          </w:tcPr>
          <w:p w:rsidR="00C12E41" w:rsidRDefault="00C12E41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76" w:type="dxa"/>
            <w:vMerge w:val="restart"/>
            <w:vAlign w:val="center"/>
          </w:tcPr>
          <w:p w:rsidR="00C12E41" w:rsidRDefault="00C12E41" w:rsidP="005857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12E41" w:rsidRDefault="00C12E41" w:rsidP="005857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AAB" w:rsidTr="00C5797D">
        <w:tc>
          <w:tcPr>
            <w:tcW w:w="3134" w:type="dxa"/>
            <w:vMerge/>
          </w:tcPr>
          <w:p w:rsidR="008D2AAB" w:rsidRPr="00655846" w:rsidRDefault="008D2AAB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</w:tcPr>
          <w:p w:rsidR="008D2AAB" w:rsidRPr="00655846" w:rsidRDefault="008D2AAB" w:rsidP="00240357">
            <w:pPr>
              <w:pStyle w:val="a8"/>
              <w:snapToGrid w:val="0"/>
              <w:spacing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F4376">
              <w:rPr>
                <w:rFonts w:ascii="Times New Roman" w:hAnsi="Times New Roman"/>
                <w:sz w:val="22"/>
                <w:szCs w:val="22"/>
              </w:rPr>
              <w:t>Восстановительная наплавка пластины до заданного размера.</w:t>
            </w:r>
          </w:p>
        </w:tc>
        <w:tc>
          <w:tcPr>
            <w:tcW w:w="1985" w:type="dxa"/>
            <w:gridSpan w:val="2"/>
            <w:vAlign w:val="center"/>
          </w:tcPr>
          <w:p w:rsidR="008D2AAB" w:rsidRDefault="008D2AAB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</w:tcPr>
          <w:p w:rsidR="008D2AAB" w:rsidRDefault="008D2AAB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E41" w:rsidTr="00EA54E0">
        <w:tc>
          <w:tcPr>
            <w:tcW w:w="15396" w:type="dxa"/>
            <w:gridSpan w:val="5"/>
            <w:tcBorders>
              <w:right w:val="nil"/>
            </w:tcBorders>
          </w:tcPr>
          <w:p w:rsidR="00C12E41" w:rsidRPr="00077E3A" w:rsidRDefault="00C12E41" w:rsidP="0058576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8746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</w:t>
            </w:r>
            <w:r w:rsidRPr="00E874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курс </w:t>
            </w:r>
            <w:r w:rsidRPr="00585769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E87463">
              <w:rPr>
                <w:rFonts w:ascii="Times New Roman" w:hAnsi="Times New Roman" w:cs="Times New Roman"/>
                <w:b/>
                <w:sz w:val="28"/>
                <w:szCs w:val="28"/>
              </w:rPr>
              <w:t>2 семестр</w:t>
            </w:r>
            <w:r w:rsidRPr="0058576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8D2AAB" w:rsidTr="00EA6EE4">
        <w:tc>
          <w:tcPr>
            <w:tcW w:w="12135" w:type="dxa"/>
            <w:gridSpan w:val="2"/>
          </w:tcPr>
          <w:p w:rsidR="008D2AAB" w:rsidRPr="005F4376" w:rsidRDefault="008D2AAB" w:rsidP="00240357">
            <w:pPr>
              <w:pStyle w:val="a8"/>
              <w:snapToGrid w:val="0"/>
              <w:spacing w:after="0"/>
              <w:rPr>
                <w:rFonts w:ascii="Times New Roman" w:hAnsi="Times New Roman"/>
                <w:b/>
                <w:sz w:val="22"/>
                <w:szCs w:val="22"/>
              </w:rPr>
            </w:pPr>
            <w:r w:rsidRPr="005F4376">
              <w:rPr>
                <w:rFonts w:ascii="Times New Roman" w:hAnsi="Times New Roman"/>
                <w:b/>
              </w:rPr>
              <w:t>Тема 2 Ручная дуговая сварка пластин из углеродистой стали в различных положениях сварного шва.</w:t>
            </w:r>
          </w:p>
        </w:tc>
        <w:tc>
          <w:tcPr>
            <w:tcW w:w="1965" w:type="dxa"/>
            <w:vAlign w:val="center"/>
          </w:tcPr>
          <w:p w:rsidR="008D2AAB" w:rsidRDefault="008D2AAB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288</w:t>
            </w: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8D2AAB" w:rsidRDefault="008D2AAB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E41" w:rsidTr="000F5E05">
        <w:tc>
          <w:tcPr>
            <w:tcW w:w="3134" w:type="dxa"/>
            <w:vMerge w:val="restart"/>
          </w:tcPr>
          <w:p w:rsidR="00C12E41" w:rsidRPr="005F4376" w:rsidRDefault="00C12E41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F4376">
              <w:rPr>
                <w:rFonts w:ascii="Times New Roman" w:hAnsi="Times New Roman" w:cs="Times New Roman"/>
                <w:b/>
              </w:rPr>
              <w:t xml:space="preserve">Тема 2.1 </w:t>
            </w:r>
            <w:r w:rsidRPr="007E4C47">
              <w:rPr>
                <w:rFonts w:ascii="Times New Roman" w:hAnsi="Times New Roman" w:cs="Times New Roman"/>
                <w:b/>
              </w:rPr>
              <w:t>Способы сварки. Режимы, принципы выбора режима сварки.  Сварка соединений пластин в нижнем положении</w:t>
            </w:r>
          </w:p>
        </w:tc>
        <w:tc>
          <w:tcPr>
            <w:tcW w:w="9001" w:type="dxa"/>
            <w:vAlign w:val="bottom"/>
          </w:tcPr>
          <w:p w:rsidR="00C12E41" w:rsidRDefault="00C12E41" w:rsidP="006D475E">
            <w:pPr>
              <w:pStyle w:val="a8"/>
              <w:spacing w:after="0"/>
              <w:jc w:val="left"/>
              <w:rPr>
                <w:rFonts w:ascii="Times New Roman" w:hAnsi="Times New Roman"/>
                <w:b/>
              </w:rPr>
            </w:pPr>
            <w:r w:rsidRPr="005F4376">
              <w:rPr>
                <w:rFonts w:ascii="Times New Roman" w:hAnsi="Times New Roman"/>
                <w:b/>
                <w:sz w:val="22"/>
                <w:szCs w:val="22"/>
              </w:rPr>
              <w:t>Содержание:</w:t>
            </w:r>
          </w:p>
        </w:tc>
        <w:tc>
          <w:tcPr>
            <w:tcW w:w="1965" w:type="dxa"/>
            <w:vAlign w:val="bottom"/>
          </w:tcPr>
          <w:p w:rsidR="00C12E41" w:rsidRDefault="00A54A9E" w:rsidP="006D475E">
            <w:pPr>
              <w:pStyle w:val="a8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C12E41" w:rsidRDefault="00C12E41" w:rsidP="00240357">
            <w:pPr>
              <w:pStyle w:val="a8"/>
              <w:rPr>
                <w:rFonts w:ascii="Times New Roman" w:hAnsi="Times New Roman"/>
              </w:rPr>
            </w:pPr>
          </w:p>
        </w:tc>
      </w:tr>
      <w:tr w:rsidR="008D2AAB" w:rsidTr="004B7DB7">
        <w:tc>
          <w:tcPr>
            <w:tcW w:w="3134" w:type="dxa"/>
            <w:vMerge/>
          </w:tcPr>
          <w:p w:rsidR="008D2AAB" w:rsidRPr="005F4376" w:rsidRDefault="008D2AAB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vMerge w:val="restart"/>
            <w:vAlign w:val="bottom"/>
          </w:tcPr>
          <w:p w:rsidR="008D2AAB" w:rsidRPr="005F4376" w:rsidRDefault="008D2AAB" w:rsidP="00E548DF">
            <w:pPr>
              <w:pStyle w:val="a8"/>
              <w:snapToGrid w:val="0"/>
              <w:spacing w:after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5F4376">
              <w:rPr>
                <w:rFonts w:ascii="Times New Roman" w:hAnsi="Times New Roman"/>
                <w:sz w:val="22"/>
                <w:szCs w:val="22"/>
              </w:rPr>
              <w:t>Безопасность труда и пожарная безопасность в мастерских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Pr="00655846">
              <w:rPr>
                <w:rFonts w:ascii="Times New Roman" w:hAnsi="Times New Roman"/>
                <w:sz w:val="22"/>
                <w:szCs w:val="22"/>
              </w:rPr>
              <w:t>Упражнения в установке и регулировании режимов сварки.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5846">
              <w:rPr>
                <w:rFonts w:ascii="Times New Roman" w:hAnsi="Times New Roman"/>
                <w:sz w:val="22"/>
                <w:szCs w:val="22"/>
              </w:rPr>
              <w:t>Сварка пластин в нижнем положении встык без разделки кромок, одн</w:t>
            </w:r>
            <w:r>
              <w:rPr>
                <w:rFonts w:ascii="Times New Roman" w:hAnsi="Times New Roman"/>
                <w:sz w:val="22"/>
                <w:szCs w:val="22"/>
              </w:rPr>
              <w:t>осторонним и двусторонним швами</w:t>
            </w:r>
            <w:r w:rsidRPr="00655846">
              <w:rPr>
                <w:rFonts w:ascii="Times New Roman" w:hAnsi="Times New Roman"/>
                <w:sz w:val="22"/>
                <w:szCs w:val="22"/>
              </w:rPr>
              <w:t>.</w:t>
            </w:r>
            <w:r w:rsidR="00E548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5846">
              <w:rPr>
                <w:rFonts w:ascii="Times New Roman" w:hAnsi="Times New Roman"/>
                <w:sz w:val="22"/>
                <w:szCs w:val="22"/>
              </w:rPr>
              <w:t>Сварка пластин в нижнем положении встык с разделкой кромок, одн</w:t>
            </w:r>
            <w:r>
              <w:rPr>
                <w:rFonts w:ascii="Times New Roman" w:hAnsi="Times New Roman"/>
                <w:sz w:val="22"/>
                <w:szCs w:val="22"/>
              </w:rPr>
              <w:t>осторонним и двусторонним швами</w:t>
            </w:r>
            <w:r w:rsidRPr="00655846">
              <w:rPr>
                <w:rFonts w:ascii="Times New Roman" w:hAnsi="Times New Roman"/>
                <w:sz w:val="22"/>
                <w:szCs w:val="22"/>
              </w:rPr>
              <w:t>.</w:t>
            </w:r>
            <w:r w:rsidR="00E548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5846">
              <w:rPr>
                <w:rFonts w:ascii="Times New Roman" w:hAnsi="Times New Roman"/>
              </w:rPr>
              <w:t xml:space="preserve">Сварка пластин в нижнем положении внахлестку прерывистым </w:t>
            </w:r>
            <w:r>
              <w:rPr>
                <w:rFonts w:ascii="Times New Roman" w:hAnsi="Times New Roman"/>
              </w:rPr>
              <w:t>швом</w:t>
            </w:r>
            <w:r w:rsidRPr="00655846">
              <w:rPr>
                <w:rFonts w:ascii="Times New Roman" w:hAnsi="Times New Roman"/>
              </w:rPr>
              <w:t>.</w:t>
            </w:r>
            <w:r w:rsidR="00E548DF">
              <w:rPr>
                <w:rFonts w:ascii="Times New Roman" w:hAnsi="Times New Roman"/>
              </w:rPr>
              <w:t xml:space="preserve"> </w:t>
            </w:r>
            <w:r w:rsidRPr="00655846">
              <w:rPr>
                <w:rFonts w:ascii="Times New Roman" w:hAnsi="Times New Roman"/>
              </w:rPr>
              <w:t xml:space="preserve">Сварка пластин в нижнем положении внахлестку </w:t>
            </w:r>
            <w:r>
              <w:rPr>
                <w:rFonts w:ascii="Times New Roman" w:hAnsi="Times New Roman"/>
              </w:rPr>
              <w:t>и сплошным швом</w:t>
            </w:r>
            <w:r w:rsidRPr="00655846">
              <w:rPr>
                <w:rFonts w:ascii="Times New Roman" w:hAnsi="Times New Roman"/>
              </w:rPr>
              <w:t>.</w:t>
            </w:r>
            <w:r w:rsidR="00E548DF">
              <w:rPr>
                <w:rFonts w:ascii="Times New Roman" w:hAnsi="Times New Roman"/>
              </w:rPr>
              <w:t xml:space="preserve"> </w:t>
            </w:r>
            <w:r w:rsidRPr="00655846">
              <w:rPr>
                <w:rFonts w:ascii="Times New Roman" w:hAnsi="Times New Roman"/>
              </w:rPr>
              <w:t>Сварка пластин в лодочку, в угол, в тавр</w:t>
            </w:r>
          </w:p>
        </w:tc>
        <w:tc>
          <w:tcPr>
            <w:tcW w:w="1965" w:type="dxa"/>
            <w:vMerge w:val="restart"/>
            <w:vAlign w:val="bottom"/>
          </w:tcPr>
          <w:p w:rsidR="008D2AAB" w:rsidRDefault="008D2AAB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  <w:p w:rsidR="008D2AAB" w:rsidRDefault="008D2AAB" w:rsidP="00A54A9E">
            <w:pPr>
              <w:rPr>
                <w:lang w:eastAsia="ar-SA"/>
              </w:rPr>
            </w:pPr>
          </w:p>
          <w:p w:rsidR="008D2AAB" w:rsidRDefault="008D2AAB" w:rsidP="00A54A9E">
            <w:pPr>
              <w:rPr>
                <w:lang w:eastAsia="ar-SA"/>
              </w:rPr>
            </w:pPr>
          </w:p>
          <w:p w:rsidR="008D2AAB" w:rsidRDefault="008D2AAB" w:rsidP="00A54A9E">
            <w:pPr>
              <w:rPr>
                <w:lang w:eastAsia="ar-SA"/>
              </w:rPr>
            </w:pPr>
          </w:p>
          <w:p w:rsidR="008D2AAB" w:rsidRPr="00A54A9E" w:rsidRDefault="008D2AAB" w:rsidP="00A54A9E">
            <w:pPr>
              <w:rPr>
                <w:lang w:eastAsia="ar-SA"/>
              </w:rPr>
            </w:pP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8D2AAB" w:rsidRDefault="008D2AAB" w:rsidP="00240357">
            <w:pPr>
              <w:pStyle w:val="a8"/>
              <w:rPr>
                <w:rFonts w:ascii="Times New Roman" w:hAnsi="Times New Roman"/>
              </w:rPr>
            </w:pPr>
          </w:p>
        </w:tc>
      </w:tr>
      <w:tr w:rsidR="008D2AAB" w:rsidTr="004B7DB7">
        <w:trPr>
          <w:trHeight w:val="759"/>
        </w:trPr>
        <w:tc>
          <w:tcPr>
            <w:tcW w:w="3134" w:type="dxa"/>
            <w:vMerge/>
            <w:tcBorders>
              <w:bottom w:val="single" w:sz="4" w:space="0" w:color="auto"/>
            </w:tcBorders>
          </w:tcPr>
          <w:p w:rsidR="008D2AAB" w:rsidRPr="005F4376" w:rsidRDefault="008D2AAB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vMerge/>
            <w:tcBorders>
              <w:bottom w:val="single" w:sz="4" w:space="0" w:color="auto"/>
            </w:tcBorders>
            <w:vAlign w:val="bottom"/>
          </w:tcPr>
          <w:p w:rsidR="008D2AAB" w:rsidRPr="00655846" w:rsidRDefault="008D2AAB" w:rsidP="00240357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965" w:type="dxa"/>
            <w:vMerge/>
            <w:tcBorders>
              <w:bottom w:val="single" w:sz="4" w:space="0" w:color="auto"/>
            </w:tcBorders>
            <w:vAlign w:val="center"/>
          </w:tcPr>
          <w:p w:rsidR="008D2AAB" w:rsidRDefault="008D2AAB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  <w:right w:val="nil"/>
            </w:tcBorders>
          </w:tcPr>
          <w:p w:rsidR="008D2AAB" w:rsidRDefault="008D2AAB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E41" w:rsidTr="000F5E05">
        <w:tc>
          <w:tcPr>
            <w:tcW w:w="3134" w:type="dxa"/>
            <w:vMerge w:val="restart"/>
          </w:tcPr>
          <w:p w:rsidR="00C12E41" w:rsidRPr="005F4376" w:rsidRDefault="00C12E41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F4376">
              <w:rPr>
                <w:rFonts w:ascii="Times New Roman" w:hAnsi="Times New Roman" w:cs="Times New Roman"/>
                <w:b/>
              </w:rPr>
              <w:t xml:space="preserve">Тема 2.2 </w:t>
            </w:r>
            <w:r w:rsidRPr="007E4C47">
              <w:rPr>
                <w:rFonts w:ascii="Times New Roman" w:hAnsi="Times New Roman" w:cs="Times New Roman"/>
                <w:b/>
              </w:rPr>
              <w:t>Сварка соединений пластин вертикальными швами</w:t>
            </w:r>
          </w:p>
        </w:tc>
        <w:tc>
          <w:tcPr>
            <w:tcW w:w="9001" w:type="dxa"/>
            <w:vAlign w:val="bottom"/>
          </w:tcPr>
          <w:p w:rsidR="00C12E41" w:rsidRPr="00655846" w:rsidRDefault="00C12E41" w:rsidP="00240357">
            <w:pPr>
              <w:snapToGrid w:val="0"/>
              <w:rPr>
                <w:rFonts w:ascii="Times New Roman" w:hAnsi="Times New Roman" w:cs="Times New Roman"/>
              </w:rPr>
            </w:pPr>
            <w:r w:rsidRPr="005F4376">
              <w:rPr>
                <w:rFonts w:ascii="Times New Roman" w:hAnsi="Times New Roman"/>
                <w:b/>
              </w:rPr>
              <w:t>Содержание:</w:t>
            </w:r>
          </w:p>
        </w:tc>
        <w:tc>
          <w:tcPr>
            <w:tcW w:w="1965" w:type="dxa"/>
            <w:vAlign w:val="center"/>
          </w:tcPr>
          <w:p w:rsidR="00C12E41" w:rsidRDefault="00F7084B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</w:t>
            </w: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C12E41" w:rsidRDefault="00C12E41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48DF" w:rsidTr="00676FE4">
        <w:trPr>
          <w:trHeight w:val="1531"/>
        </w:trPr>
        <w:tc>
          <w:tcPr>
            <w:tcW w:w="3134" w:type="dxa"/>
            <w:vMerge/>
          </w:tcPr>
          <w:p w:rsidR="00E548DF" w:rsidRPr="005F4376" w:rsidRDefault="00E548DF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</w:tcPr>
          <w:p w:rsidR="00E548DF" w:rsidRPr="00655846" w:rsidRDefault="00E548DF" w:rsidP="00E548DF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655846">
              <w:rPr>
                <w:rFonts w:ascii="Times New Roman" w:hAnsi="Times New Roman" w:cs="Times New Roman"/>
              </w:rPr>
              <w:t>Сварка пластин встык с разделкой и без разделки кромок односторонним и двусторонним швами в вертикальном положении шва.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5846">
              <w:rPr>
                <w:rFonts w:ascii="Times New Roman" w:hAnsi="Times New Roman" w:cs="Times New Roman"/>
              </w:rPr>
              <w:t>Сварка углового соединения пластин с разделкой и без разделки кромок односторонним и двусторонним швами.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5846">
              <w:rPr>
                <w:rFonts w:ascii="Times New Roman" w:hAnsi="Times New Roman" w:cs="Times New Roman"/>
              </w:rPr>
              <w:t>Сварка таврового</w:t>
            </w:r>
            <w:r>
              <w:rPr>
                <w:rFonts w:ascii="Times New Roman" w:hAnsi="Times New Roman" w:cs="Times New Roman"/>
              </w:rPr>
              <w:t xml:space="preserve"> соединения</w:t>
            </w:r>
            <w:r w:rsidRPr="00655846">
              <w:rPr>
                <w:rFonts w:ascii="Times New Roman" w:hAnsi="Times New Roman" w:cs="Times New Roman"/>
              </w:rPr>
              <w:t xml:space="preserve"> пластин с разделкой и без разделки кромок односторонним и двусторонним швами.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С</w:t>
            </w:r>
            <w:r w:rsidRPr="00655846">
              <w:rPr>
                <w:rFonts w:ascii="Times New Roman" w:hAnsi="Times New Roman" w:cs="Times New Roman"/>
              </w:rPr>
              <w:t xml:space="preserve">варка </w:t>
            </w:r>
            <w:proofErr w:type="spellStart"/>
            <w:r w:rsidRPr="00655846">
              <w:rPr>
                <w:rFonts w:ascii="Times New Roman" w:hAnsi="Times New Roman" w:cs="Times New Roman"/>
              </w:rPr>
              <w:t>нахлесточного</w:t>
            </w:r>
            <w:proofErr w:type="spellEnd"/>
            <w:r w:rsidRPr="00655846">
              <w:rPr>
                <w:rFonts w:ascii="Times New Roman" w:hAnsi="Times New Roman" w:cs="Times New Roman"/>
              </w:rPr>
              <w:t xml:space="preserve"> соединения пластин с разделкой и без разделки кромок односторонним и двусторонним швами.</w:t>
            </w:r>
          </w:p>
        </w:tc>
        <w:tc>
          <w:tcPr>
            <w:tcW w:w="1965" w:type="dxa"/>
            <w:vAlign w:val="center"/>
          </w:tcPr>
          <w:p w:rsidR="00E548DF" w:rsidRDefault="00E548DF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E548DF" w:rsidRDefault="00E548DF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E41" w:rsidTr="000F5E05">
        <w:tc>
          <w:tcPr>
            <w:tcW w:w="3134" w:type="dxa"/>
            <w:vMerge w:val="restart"/>
          </w:tcPr>
          <w:p w:rsidR="00C12E41" w:rsidRPr="005F4376" w:rsidRDefault="00C12E41" w:rsidP="00676FE4">
            <w:pPr>
              <w:snapToGrid w:val="0"/>
              <w:rPr>
                <w:rFonts w:ascii="Times New Roman" w:hAnsi="Times New Roman" w:cs="Times New Roman"/>
              </w:rPr>
            </w:pPr>
            <w:r w:rsidRPr="005F4376">
              <w:rPr>
                <w:rFonts w:ascii="Times New Roman" w:eastAsia="Calibri" w:hAnsi="Times New Roman" w:cs="Times New Roman"/>
                <w:b/>
                <w:bCs/>
              </w:rPr>
              <w:t xml:space="preserve">Тема  2.3 </w:t>
            </w:r>
            <w:r w:rsidRPr="007E4C47">
              <w:rPr>
                <w:rFonts w:ascii="Times New Roman" w:eastAsia="Calibri" w:hAnsi="Times New Roman" w:cs="Times New Roman"/>
                <w:b/>
                <w:bCs/>
              </w:rPr>
              <w:t>Сварка соединений пластин горизонтальными швами</w:t>
            </w:r>
          </w:p>
        </w:tc>
        <w:tc>
          <w:tcPr>
            <w:tcW w:w="9001" w:type="dxa"/>
            <w:vAlign w:val="bottom"/>
          </w:tcPr>
          <w:p w:rsidR="00C12E41" w:rsidRPr="005F4376" w:rsidRDefault="00C12E41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F4376">
              <w:rPr>
                <w:rFonts w:ascii="Times New Roman" w:hAnsi="Times New Roman" w:cs="Times New Roman"/>
                <w:b/>
              </w:rPr>
              <w:t>Содержание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965" w:type="dxa"/>
            <w:vAlign w:val="center"/>
          </w:tcPr>
          <w:p w:rsidR="00C12E41" w:rsidRDefault="00F7084B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C12E41" w:rsidRDefault="00C12E41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6FE4" w:rsidTr="00676FE4">
        <w:trPr>
          <w:trHeight w:val="340"/>
        </w:trPr>
        <w:tc>
          <w:tcPr>
            <w:tcW w:w="3134" w:type="dxa"/>
            <w:vMerge/>
          </w:tcPr>
          <w:p w:rsidR="00676FE4" w:rsidRPr="005F4376" w:rsidRDefault="00676FE4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</w:tcPr>
          <w:p w:rsidR="00676FE4" w:rsidRPr="00655846" w:rsidRDefault="00676FE4" w:rsidP="00676FE4">
            <w:pPr>
              <w:snapToGrid w:val="0"/>
              <w:rPr>
                <w:rFonts w:ascii="Times New Roman" w:hAnsi="Times New Roman" w:cs="Times New Roman"/>
              </w:rPr>
            </w:pPr>
            <w:r w:rsidRPr="0057704D">
              <w:rPr>
                <w:rFonts w:ascii="Times New Roman" w:hAnsi="Times New Roman" w:cs="Times New Roman"/>
              </w:rPr>
              <w:t>Сварка пластин встык без разделки кромок односторонним и двусторонним швами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7704D">
              <w:rPr>
                <w:rFonts w:ascii="Times New Roman" w:hAnsi="Times New Roman" w:cs="Times New Roman"/>
              </w:rPr>
              <w:t>Св</w:t>
            </w:r>
            <w:r>
              <w:rPr>
                <w:rFonts w:ascii="Times New Roman" w:hAnsi="Times New Roman" w:cs="Times New Roman"/>
              </w:rPr>
              <w:t xml:space="preserve">арка пластин встык с разделкой </w:t>
            </w:r>
            <w:r w:rsidRPr="0057704D">
              <w:rPr>
                <w:rFonts w:ascii="Times New Roman" w:hAnsi="Times New Roman" w:cs="Times New Roman"/>
              </w:rPr>
              <w:t>кромок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65" w:type="dxa"/>
            <w:vAlign w:val="center"/>
          </w:tcPr>
          <w:p w:rsidR="00676FE4" w:rsidRDefault="00676FE4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676FE4" w:rsidRDefault="00676FE4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E41" w:rsidTr="000F5E05">
        <w:tc>
          <w:tcPr>
            <w:tcW w:w="3134" w:type="dxa"/>
            <w:vMerge w:val="restart"/>
          </w:tcPr>
          <w:p w:rsidR="00C12E41" w:rsidRPr="005F4376" w:rsidRDefault="00C12E41" w:rsidP="00676FE4">
            <w:pPr>
              <w:snapToGri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5F4376">
              <w:rPr>
                <w:rFonts w:ascii="Times New Roman" w:eastAsia="Calibri" w:hAnsi="Times New Roman" w:cs="Times New Roman"/>
                <w:b/>
                <w:bCs/>
              </w:rPr>
              <w:t xml:space="preserve">Тема 2.4 </w:t>
            </w:r>
            <w:r w:rsidRPr="007E4C47">
              <w:rPr>
                <w:rFonts w:ascii="Times New Roman" w:eastAsia="Calibri" w:hAnsi="Times New Roman" w:cs="Times New Roman"/>
                <w:b/>
                <w:bCs/>
              </w:rPr>
              <w:t>Сварка стыковых соединений пластин в потолочном положении сварного шва</w:t>
            </w:r>
          </w:p>
        </w:tc>
        <w:tc>
          <w:tcPr>
            <w:tcW w:w="9001" w:type="dxa"/>
            <w:vAlign w:val="bottom"/>
          </w:tcPr>
          <w:p w:rsidR="00C12E41" w:rsidRPr="005F4376" w:rsidRDefault="00C12E41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F4376">
              <w:rPr>
                <w:rFonts w:ascii="Times New Roman" w:hAnsi="Times New Roman" w:cs="Times New Roman"/>
                <w:b/>
              </w:rPr>
              <w:t>Содержание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965" w:type="dxa"/>
            <w:vAlign w:val="center"/>
          </w:tcPr>
          <w:p w:rsidR="00C12E41" w:rsidRDefault="002F4405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C12E41" w:rsidRDefault="00C12E41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45C8" w:rsidTr="009045C8">
        <w:trPr>
          <w:trHeight w:val="539"/>
        </w:trPr>
        <w:tc>
          <w:tcPr>
            <w:tcW w:w="3134" w:type="dxa"/>
            <w:vMerge/>
          </w:tcPr>
          <w:p w:rsidR="009045C8" w:rsidRPr="005F4376" w:rsidRDefault="009045C8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tcBorders>
              <w:right w:val="single" w:sz="4" w:space="0" w:color="auto"/>
            </w:tcBorders>
          </w:tcPr>
          <w:p w:rsidR="009045C8" w:rsidRDefault="009045C8" w:rsidP="009045C8">
            <w:pPr>
              <w:snapToGrid w:val="0"/>
              <w:rPr>
                <w:rFonts w:ascii="Times New Roman" w:hAnsi="Times New Roman"/>
              </w:rPr>
            </w:pPr>
            <w:r w:rsidRPr="0057704D">
              <w:rPr>
                <w:rFonts w:ascii="Times New Roman" w:hAnsi="Times New Roman" w:cs="Times New Roman"/>
              </w:rPr>
              <w:t>Сварка пластин вс</w:t>
            </w:r>
            <w:r>
              <w:rPr>
                <w:rFonts w:ascii="Times New Roman" w:hAnsi="Times New Roman" w:cs="Times New Roman"/>
              </w:rPr>
              <w:t xml:space="preserve">тык в потолочном положении шва без разделки кромок. </w:t>
            </w:r>
          </w:p>
          <w:p w:rsidR="009045C8" w:rsidRPr="0057704D" w:rsidRDefault="009045C8" w:rsidP="009045C8">
            <w:pPr>
              <w:snapToGrid w:val="0"/>
              <w:rPr>
                <w:rFonts w:ascii="Times New Roman" w:hAnsi="Times New Roman" w:cs="Times New Roman"/>
              </w:rPr>
            </w:pPr>
            <w:r w:rsidRPr="005F4376">
              <w:rPr>
                <w:rFonts w:ascii="Times New Roman" w:hAnsi="Times New Roman" w:cs="Times New Roman"/>
              </w:rPr>
              <w:t xml:space="preserve">Сварка пластин встык в потолочном положении шва с разделкой кромок 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9045C8" w:rsidRDefault="009045C8" w:rsidP="0024035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9045C8" w:rsidRDefault="009045C8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E41" w:rsidTr="000F5E05">
        <w:tc>
          <w:tcPr>
            <w:tcW w:w="3134" w:type="dxa"/>
            <w:vMerge w:val="restart"/>
          </w:tcPr>
          <w:p w:rsidR="00C12E41" w:rsidRPr="005F4376" w:rsidRDefault="00C12E41" w:rsidP="00240357">
            <w:pPr>
              <w:snapToGri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5F4376">
              <w:rPr>
                <w:rFonts w:ascii="Times New Roman" w:eastAsia="Calibri" w:hAnsi="Times New Roman" w:cs="Times New Roman"/>
                <w:b/>
                <w:bCs/>
              </w:rPr>
              <w:t>Тема 3.  Сварка низкой и средней сложности узлов</w:t>
            </w:r>
          </w:p>
        </w:tc>
        <w:tc>
          <w:tcPr>
            <w:tcW w:w="9001" w:type="dxa"/>
            <w:tcBorders>
              <w:right w:val="single" w:sz="4" w:space="0" w:color="auto"/>
            </w:tcBorders>
            <w:vAlign w:val="bottom"/>
          </w:tcPr>
          <w:p w:rsidR="00C12E41" w:rsidRPr="005F4376" w:rsidRDefault="00C12E41" w:rsidP="00240357">
            <w:pPr>
              <w:snapToGrid w:val="0"/>
              <w:rPr>
                <w:rFonts w:ascii="Times New Roman" w:hAnsi="Times New Roman" w:cs="Times New Roman"/>
              </w:rPr>
            </w:pPr>
            <w:r w:rsidRPr="005F4376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C12E41" w:rsidRDefault="00C12E41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2F4405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C12E41" w:rsidRDefault="00C12E41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45C8" w:rsidTr="00511F87">
        <w:tc>
          <w:tcPr>
            <w:tcW w:w="3134" w:type="dxa"/>
            <w:vMerge/>
          </w:tcPr>
          <w:p w:rsidR="009045C8" w:rsidRPr="005F4376" w:rsidRDefault="009045C8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vMerge w:val="restart"/>
            <w:tcBorders>
              <w:right w:val="single" w:sz="4" w:space="0" w:color="auto"/>
            </w:tcBorders>
            <w:vAlign w:val="bottom"/>
          </w:tcPr>
          <w:p w:rsidR="009045C8" w:rsidRPr="00017EAC" w:rsidRDefault="009045C8" w:rsidP="00E03582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5F4376">
              <w:rPr>
                <w:rFonts w:ascii="Times New Roman" w:hAnsi="Times New Roman" w:cs="Times New Roman"/>
              </w:rPr>
              <w:t>Техника безопасности и организация рабочего места</w:t>
            </w:r>
            <w:r w:rsidR="00E03582">
              <w:rPr>
                <w:rFonts w:ascii="Times New Roman" w:hAnsi="Times New Roman" w:cs="Times New Roman"/>
              </w:rPr>
              <w:t xml:space="preserve">. </w:t>
            </w:r>
            <w:r w:rsidRPr="005F4376">
              <w:rPr>
                <w:rFonts w:ascii="Times New Roman" w:hAnsi="Times New Roman" w:cs="Times New Roman"/>
              </w:rPr>
              <w:t>Разметка и заготовка деталей под сварку</w:t>
            </w:r>
            <w:r w:rsidR="00E03582">
              <w:rPr>
                <w:rFonts w:ascii="Times New Roman" w:hAnsi="Times New Roman" w:cs="Times New Roman"/>
              </w:rPr>
              <w:t xml:space="preserve">. </w:t>
            </w:r>
            <w:r w:rsidRPr="005F4376">
              <w:rPr>
                <w:rFonts w:ascii="Times New Roman" w:hAnsi="Times New Roman" w:cs="Times New Roman"/>
              </w:rPr>
              <w:t>Сварка узлов из листового проката</w:t>
            </w:r>
            <w:r w:rsidR="00E03582">
              <w:rPr>
                <w:rFonts w:ascii="Times New Roman" w:hAnsi="Times New Roman" w:cs="Times New Roman"/>
              </w:rPr>
              <w:t xml:space="preserve">. </w:t>
            </w:r>
            <w:r w:rsidRPr="005F4376">
              <w:rPr>
                <w:rFonts w:ascii="Times New Roman" w:hAnsi="Times New Roman" w:cs="Times New Roman"/>
              </w:rPr>
              <w:t>Сварка узлов из углового проката</w:t>
            </w:r>
            <w:r w:rsidR="00E03582">
              <w:rPr>
                <w:rFonts w:ascii="Times New Roman" w:hAnsi="Times New Roman" w:cs="Times New Roman"/>
              </w:rPr>
              <w:t xml:space="preserve">. </w:t>
            </w:r>
            <w:r w:rsidRPr="005F4376">
              <w:rPr>
                <w:rFonts w:ascii="Times New Roman" w:hAnsi="Times New Roman" w:cs="Times New Roman"/>
              </w:rPr>
              <w:t>Сварка узлов из листового и углового проката</w:t>
            </w:r>
            <w:r w:rsidR="00E03582">
              <w:rPr>
                <w:rFonts w:ascii="Times New Roman" w:hAnsi="Times New Roman" w:cs="Times New Roman"/>
              </w:rPr>
              <w:t xml:space="preserve">. </w:t>
            </w:r>
            <w:r w:rsidRPr="005F4376">
              <w:rPr>
                <w:rFonts w:ascii="Times New Roman" w:hAnsi="Times New Roman" w:cs="Times New Roman"/>
              </w:rPr>
              <w:t xml:space="preserve">Сварка узлов из швеллера и </w:t>
            </w:r>
            <w:proofErr w:type="spellStart"/>
            <w:r w:rsidRPr="005F4376">
              <w:rPr>
                <w:rFonts w:ascii="Times New Roman" w:hAnsi="Times New Roman" w:cs="Times New Roman"/>
              </w:rPr>
              <w:t>двутавра</w:t>
            </w:r>
            <w:proofErr w:type="spellEnd"/>
          </w:p>
        </w:tc>
        <w:tc>
          <w:tcPr>
            <w:tcW w:w="1965" w:type="dxa"/>
            <w:vMerge w:val="restart"/>
            <w:tcBorders>
              <w:left w:val="single" w:sz="4" w:space="0" w:color="auto"/>
            </w:tcBorders>
            <w:vAlign w:val="center"/>
          </w:tcPr>
          <w:p w:rsidR="009045C8" w:rsidRDefault="009045C8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9045C8" w:rsidRDefault="009045C8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45C8" w:rsidTr="00511F87">
        <w:trPr>
          <w:trHeight w:val="253"/>
        </w:trPr>
        <w:tc>
          <w:tcPr>
            <w:tcW w:w="3134" w:type="dxa"/>
            <w:vMerge/>
            <w:tcBorders>
              <w:bottom w:val="single" w:sz="4" w:space="0" w:color="auto"/>
            </w:tcBorders>
          </w:tcPr>
          <w:p w:rsidR="009045C8" w:rsidRPr="005F4376" w:rsidRDefault="009045C8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045C8" w:rsidRPr="00017EAC" w:rsidRDefault="009045C8" w:rsidP="0024035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045C8" w:rsidRDefault="009045C8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  <w:right w:val="nil"/>
            </w:tcBorders>
          </w:tcPr>
          <w:p w:rsidR="009045C8" w:rsidRDefault="009045C8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E41" w:rsidTr="000F5E05">
        <w:tc>
          <w:tcPr>
            <w:tcW w:w="3134" w:type="dxa"/>
            <w:vMerge w:val="restart"/>
          </w:tcPr>
          <w:p w:rsidR="00C12E41" w:rsidRPr="005F4376" w:rsidRDefault="00C12E41" w:rsidP="00240357">
            <w:pPr>
              <w:snapToGri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5F4376">
              <w:rPr>
                <w:rFonts w:ascii="Times New Roman" w:hAnsi="Times New Roman" w:cs="Times New Roman"/>
                <w:b/>
              </w:rPr>
              <w:t>Тема  4. Сварка кольцевых швов и изготовление узлов трубопроводов средней сложности</w:t>
            </w:r>
          </w:p>
        </w:tc>
        <w:tc>
          <w:tcPr>
            <w:tcW w:w="9001" w:type="dxa"/>
            <w:tcBorders>
              <w:right w:val="single" w:sz="4" w:space="0" w:color="auto"/>
            </w:tcBorders>
            <w:vAlign w:val="bottom"/>
          </w:tcPr>
          <w:p w:rsidR="00C12E41" w:rsidRPr="005F4376" w:rsidRDefault="00C12E41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F4376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C12E41" w:rsidRDefault="00C12E41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78</w:t>
            </w: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C12E41" w:rsidRDefault="00C12E41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582" w:rsidTr="001904DE">
        <w:tc>
          <w:tcPr>
            <w:tcW w:w="3134" w:type="dxa"/>
            <w:vMerge/>
          </w:tcPr>
          <w:p w:rsidR="00E03582" w:rsidRPr="005F4376" w:rsidRDefault="00E03582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vMerge w:val="restart"/>
            <w:tcBorders>
              <w:right w:val="single" w:sz="4" w:space="0" w:color="auto"/>
            </w:tcBorders>
            <w:vAlign w:val="center"/>
          </w:tcPr>
          <w:p w:rsidR="00E03582" w:rsidRPr="005F4376" w:rsidRDefault="00E03582" w:rsidP="00E03582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5F4376">
              <w:rPr>
                <w:rFonts w:ascii="Times New Roman" w:hAnsi="Times New Roman" w:cs="Times New Roman"/>
              </w:rPr>
              <w:t>Техника безопасности и организация рабочего места.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4376">
              <w:rPr>
                <w:rFonts w:ascii="Times New Roman" w:hAnsi="Times New Roman" w:cs="Times New Roman"/>
              </w:rPr>
              <w:t>Наплавка кольцевых валиков на отрезки труб с поворотом и без поворота при горизонтальном положении оси трубы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F4376">
              <w:rPr>
                <w:rFonts w:ascii="Times New Roman" w:hAnsi="Times New Roman" w:cs="Times New Roman"/>
              </w:rPr>
              <w:t>Наплавка кольцевых валиков на отрезки труб с поворотом и без поворота при вертикальном положении оси трубы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F4376">
              <w:rPr>
                <w:rFonts w:ascii="Times New Roman" w:hAnsi="Times New Roman" w:cs="Times New Roman"/>
              </w:rPr>
              <w:t>Сварка отрезков труб встык без разделки кромок с поворотом и без поворота при горизонтальном положении оси трубы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F4376">
              <w:rPr>
                <w:rFonts w:ascii="Times New Roman" w:hAnsi="Times New Roman" w:cs="Times New Roman"/>
              </w:rPr>
              <w:t>Сварка отрезков труб встык без разделки кромок с поворотом и без поворота при вертикальном положении оси трубы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F4376">
              <w:rPr>
                <w:rFonts w:ascii="Times New Roman" w:hAnsi="Times New Roman" w:cs="Times New Roman"/>
              </w:rPr>
              <w:t xml:space="preserve">Сварка отрезков труб встык с разделкой кромок с поворотом и без поворота при горизонтальном положении оси </w:t>
            </w:r>
            <w:r w:rsidRPr="005F4376">
              <w:rPr>
                <w:rFonts w:ascii="Times New Roman" w:hAnsi="Times New Roman" w:cs="Times New Roman"/>
              </w:rPr>
              <w:lastRenderedPageBreak/>
              <w:t>трубы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F4376">
              <w:rPr>
                <w:rFonts w:ascii="Times New Roman" w:hAnsi="Times New Roman" w:cs="Times New Roman"/>
              </w:rPr>
              <w:t>Сварка отрезков труб встык с разделкой кромок с поворотом и без поворота при вертикальном положении оси трубы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F4376">
              <w:rPr>
                <w:rFonts w:ascii="Times New Roman" w:hAnsi="Times New Roman" w:cs="Times New Roman"/>
              </w:rPr>
              <w:t>Изготовление сегментов и сварка отводов под углом 30, 45, 90 градусов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F4376">
              <w:rPr>
                <w:rFonts w:ascii="Times New Roman" w:hAnsi="Times New Roman" w:cs="Times New Roman"/>
              </w:rPr>
              <w:t>Приварка заглушек к торцам труб с поворотом и без поворота труб во всех пространственных положениях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F4376">
              <w:rPr>
                <w:rFonts w:ascii="Times New Roman" w:hAnsi="Times New Roman" w:cs="Times New Roman"/>
              </w:rPr>
              <w:t>Вварка</w:t>
            </w:r>
            <w:proofErr w:type="spellEnd"/>
            <w:r w:rsidRPr="005F4376">
              <w:rPr>
                <w:rFonts w:ascii="Times New Roman" w:hAnsi="Times New Roman" w:cs="Times New Roman"/>
              </w:rPr>
              <w:t xml:space="preserve"> патрубков и фланцев такого же или меньшего диаметра сверху, сбоку, снизу</w:t>
            </w:r>
          </w:p>
        </w:tc>
        <w:tc>
          <w:tcPr>
            <w:tcW w:w="1965" w:type="dxa"/>
            <w:vMerge w:val="restart"/>
            <w:tcBorders>
              <w:left w:val="single" w:sz="4" w:space="0" w:color="auto"/>
            </w:tcBorders>
            <w:vAlign w:val="center"/>
          </w:tcPr>
          <w:p w:rsidR="00E03582" w:rsidRDefault="00E03582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E03582" w:rsidRDefault="00E03582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582" w:rsidTr="001904DE">
        <w:trPr>
          <w:trHeight w:val="253"/>
        </w:trPr>
        <w:tc>
          <w:tcPr>
            <w:tcW w:w="3134" w:type="dxa"/>
            <w:vMerge/>
            <w:tcBorders>
              <w:bottom w:val="single" w:sz="4" w:space="0" w:color="auto"/>
            </w:tcBorders>
          </w:tcPr>
          <w:p w:rsidR="00E03582" w:rsidRPr="005F4376" w:rsidRDefault="00E03582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3582" w:rsidRPr="005F4376" w:rsidRDefault="00E03582" w:rsidP="0024035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3582" w:rsidRDefault="00E03582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  <w:right w:val="nil"/>
            </w:tcBorders>
          </w:tcPr>
          <w:p w:rsidR="00E03582" w:rsidRDefault="00E03582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E41" w:rsidTr="000F5E05">
        <w:tc>
          <w:tcPr>
            <w:tcW w:w="3134" w:type="dxa"/>
            <w:vMerge w:val="restart"/>
          </w:tcPr>
          <w:p w:rsidR="00C12E41" w:rsidRPr="005F4376" w:rsidRDefault="00C12E41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F4376">
              <w:rPr>
                <w:rFonts w:ascii="Times New Roman" w:hAnsi="Times New Roman" w:cs="Times New Roman"/>
                <w:b/>
              </w:rPr>
              <w:lastRenderedPageBreak/>
              <w:t>Тема 5. Ручная дуговая и воздушно-дуговая резка и строгание сложных ответственных деталей</w:t>
            </w:r>
          </w:p>
        </w:tc>
        <w:tc>
          <w:tcPr>
            <w:tcW w:w="9001" w:type="dxa"/>
            <w:tcBorders>
              <w:right w:val="single" w:sz="4" w:space="0" w:color="auto"/>
            </w:tcBorders>
            <w:vAlign w:val="bottom"/>
          </w:tcPr>
          <w:p w:rsidR="00C12E41" w:rsidRPr="005F4376" w:rsidRDefault="00C12E41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F4376">
              <w:rPr>
                <w:rFonts w:ascii="Times New Roman" w:hAnsi="Times New Roman" w:cs="Times New Roman"/>
                <w:b/>
              </w:rPr>
              <w:t>Содержание: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C12E41" w:rsidRDefault="00C12E41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2F440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C12E41" w:rsidRDefault="00C12E41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400" w:rsidTr="008705B8">
        <w:tc>
          <w:tcPr>
            <w:tcW w:w="3134" w:type="dxa"/>
            <w:vMerge/>
          </w:tcPr>
          <w:p w:rsidR="00D94400" w:rsidRPr="005F4376" w:rsidRDefault="00D94400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vMerge w:val="restart"/>
            <w:tcBorders>
              <w:right w:val="single" w:sz="4" w:space="0" w:color="auto"/>
            </w:tcBorders>
            <w:vAlign w:val="bottom"/>
          </w:tcPr>
          <w:p w:rsidR="00D94400" w:rsidRPr="005F4376" w:rsidRDefault="00D94400" w:rsidP="00D9440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5F4376">
              <w:rPr>
                <w:rFonts w:ascii="Times New Roman" w:hAnsi="Times New Roman" w:cs="Times New Roman"/>
              </w:rPr>
              <w:t>Инструктаж по ТБ. Организация рабочего места. Правила и приемы дуговой резки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F4376">
              <w:rPr>
                <w:rFonts w:ascii="Times New Roman" w:hAnsi="Times New Roman" w:cs="Times New Roman"/>
              </w:rPr>
              <w:t>Дуговая резка пластин различной толщины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F4376">
              <w:rPr>
                <w:rFonts w:ascii="Times New Roman" w:hAnsi="Times New Roman" w:cs="Times New Roman"/>
              </w:rPr>
              <w:t>Поверхностная воздушно-дуговая резка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F4376">
              <w:rPr>
                <w:rFonts w:ascii="Times New Roman" w:hAnsi="Times New Roman" w:cs="Times New Roman"/>
              </w:rPr>
              <w:t>Строгание деталей средней сложности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F4376">
              <w:rPr>
                <w:rFonts w:ascii="Times New Roman" w:hAnsi="Times New Roman" w:cs="Times New Roman"/>
              </w:rPr>
              <w:t>Плазменная резка</w:t>
            </w:r>
          </w:p>
        </w:tc>
        <w:tc>
          <w:tcPr>
            <w:tcW w:w="1965" w:type="dxa"/>
            <w:vMerge w:val="restart"/>
            <w:tcBorders>
              <w:left w:val="single" w:sz="4" w:space="0" w:color="auto"/>
            </w:tcBorders>
            <w:vAlign w:val="center"/>
          </w:tcPr>
          <w:p w:rsidR="00D94400" w:rsidRDefault="00D94400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D94400" w:rsidRDefault="00D94400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400" w:rsidTr="008705B8">
        <w:trPr>
          <w:trHeight w:val="253"/>
        </w:trPr>
        <w:tc>
          <w:tcPr>
            <w:tcW w:w="3134" w:type="dxa"/>
            <w:vMerge/>
            <w:tcBorders>
              <w:bottom w:val="single" w:sz="4" w:space="0" w:color="auto"/>
            </w:tcBorders>
          </w:tcPr>
          <w:p w:rsidR="00D94400" w:rsidRPr="005F4376" w:rsidRDefault="00D94400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94400" w:rsidRPr="005F4376" w:rsidRDefault="00D94400" w:rsidP="0024035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94400" w:rsidRDefault="00D94400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  <w:right w:val="nil"/>
            </w:tcBorders>
          </w:tcPr>
          <w:p w:rsidR="00D94400" w:rsidRDefault="00D94400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E41" w:rsidTr="000F5E05">
        <w:tc>
          <w:tcPr>
            <w:tcW w:w="3134" w:type="dxa"/>
            <w:vMerge w:val="restart"/>
          </w:tcPr>
          <w:p w:rsidR="00C12E41" w:rsidRPr="005F4376" w:rsidRDefault="00C12E41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A7517">
              <w:rPr>
                <w:rFonts w:ascii="Times New Roman" w:hAnsi="Times New Roman" w:cs="Times New Roman"/>
                <w:b/>
                <w:sz w:val="24"/>
                <w:szCs w:val="28"/>
              </w:rPr>
              <w:t>Дифференцированный зачёт</w:t>
            </w:r>
          </w:p>
        </w:tc>
        <w:tc>
          <w:tcPr>
            <w:tcW w:w="9001" w:type="dxa"/>
            <w:tcBorders>
              <w:right w:val="single" w:sz="4" w:space="0" w:color="auto"/>
            </w:tcBorders>
            <w:vAlign w:val="bottom"/>
          </w:tcPr>
          <w:p w:rsidR="00C12E41" w:rsidRPr="005F4376" w:rsidRDefault="00C12E41" w:rsidP="003C00D0">
            <w:pPr>
              <w:snapToGrid w:val="0"/>
              <w:rPr>
                <w:rFonts w:ascii="Times New Roman" w:hAnsi="Times New Roman" w:cs="Times New Roman"/>
              </w:rPr>
            </w:pPr>
            <w:r w:rsidRPr="005F4376">
              <w:rPr>
                <w:rFonts w:ascii="Times New Roman" w:hAnsi="Times New Roman" w:cs="Times New Roman"/>
                <w:b/>
              </w:rPr>
              <w:t>Содержание: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C12E41" w:rsidRDefault="00C12E41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C12E41" w:rsidRDefault="00C12E41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E41" w:rsidTr="000F5E05">
        <w:tc>
          <w:tcPr>
            <w:tcW w:w="3134" w:type="dxa"/>
            <w:vMerge/>
          </w:tcPr>
          <w:p w:rsidR="00C12E41" w:rsidRPr="005F4376" w:rsidRDefault="00C12E41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tcBorders>
              <w:right w:val="single" w:sz="4" w:space="0" w:color="auto"/>
            </w:tcBorders>
            <w:vAlign w:val="bottom"/>
          </w:tcPr>
          <w:p w:rsidR="00C12E41" w:rsidRPr="005F4376" w:rsidRDefault="00C12E41" w:rsidP="002F4405">
            <w:pPr>
              <w:rPr>
                <w:rFonts w:ascii="Times New Roman" w:hAnsi="Times New Roman" w:cs="Times New Roman"/>
              </w:rPr>
            </w:pPr>
            <w:r w:rsidRPr="004A3AA6">
              <w:rPr>
                <w:rFonts w:ascii="Times New Roman" w:hAnsi="Times New Roman" w:cs="Times New Roman"/>
                <w:sz w:val="24"/>
              </w:rPr>
              <w:t>Сварка стыка неповоротной трубы</w:t>
            </w:r>
            <w:r w:rsidR="002F4405">
              <w:rPr>
                <w:rFonts w:ascii="Times New Roman" w:hAnsi="Times New Roman" w:cs="Times New Roman"/>
                <w:sz w:val="24"/>
              </w:rPr>
              <w:t xml:space="preserve"> с разделкой кромок </w:t>
            </w:r>
            <w:r w:rsidRPr="004A3AA6">
              <w:rPr>
                <w:rFonts w:ascii="Times New Roman" w:hAnsi="Times New Roman" w:cs="Times New Roman"/>
                <w:sz w:val="24"/>
              </w:rPr>
              <w:t>диаметром до 100мм, приварка заглушки</w:t>
            </w:r>
            <w:r>
              <w:rPr>
                <w:rFonts w:ascii="Times New Roman" w:hAnsi="Times New Roman" w:cs="Times New Roman"/>
                <w:sz w:val="24"/>
              </w:rPr>
              <w:t xml:space="preserve"> с поворотом трубы.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C12E41" w:rsidRDefault="00C12E41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C12E41" w:rsidRDefault="00C12E41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79E4" w:rsidTr="000F5E05">
        <w:tc>
          <w:tcPr>
            <w:tcW w:w="3134" w:type="dxa"/>
          </w:tcPr>
          <w:p w:rsidR="00D279E4" w:rsidRPr="005F4376" w:rsidRDefault="00D279E4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tcBorders>
              <w:right w:val="single" w:sz="4" w:space="0" w:color="auto"/>
            </w:tcBorders>
            <w:vAlign w:val="bottom"/>
          </w:tcPr>
          <w:p w:rsidR="00D279E4" w:rsidRPr="004A3AA6" w:rsidRDefault="00D279E4" w:rsidP="003C00D0">
            <w:pPr>
              <w:rPr>
                <w:rFonts w:ascii="Times New Roman" w:hAnsi="Times New Roman" w:cs="Times New Roman"/>
                <w:sz w:val="24"/>
              </w:rPr>
            </w:pPr>
            <w:r w:rsidRPr="00E8746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E874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курс </w:t>
            </w:r>
            <w:r w:rsidRPr="00585769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E874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семестр</w:t>
            </w:r>
            <w:r w:rsidRPr="0058576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D279E4" w:rsidRDefault="00D279E4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D279E4" w:rsidRDefault="00D279E4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400" w:rsidTr="009237C9">
        <w:tc>
          <w:tcPr>
            <w:tcW w:w="12135" w:type="dxa"/>
            <w:gridSpan w:val="2"/>
            <w:tcBorders>
              <w:right w:val="single" w:sz="4" w:space="0" w:color="auto"/>
            </w:tcBorders>
          </w:tcPr>
          <w:p w:rsidR="00D94400" w:rsidRPr="005F4376" w:rsidRDefault="00D94400" w:rsidP="00D944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ПМ </w:t>
            </w:r>
            <w:r w:rsidRPr="009C1A7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C1A70">
              <w:rPr>
                <w:rFonts w:ascii="Times New Roman" w:hAnsi="Times New Roman" w:cs="Times New Roman"/>
                <w:b/>
                <w:sz w:val="24"/>
                <w:szCs w:val="24"/>
              </w:rPr>
              <w:t>. Частично механизированная сварка (наплавка) плавлением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D94400" w:rsidRDefault="00D94400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252</w:t>
            </w: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D94400" w:rsidRDefault="00D94400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E41" w:rsidRPr="009C1A70" w:rsidTr="000F5E05">
        <w:trPr>
          <w:trHeight w:val="20"/>
        </w:trPr>
        <w:tc>
          <w:tcPr>
            <w:tcW w:w="3134" w:type="dxa"/>
            <w:vMerge w:val="restart"/>
          </w:tcPr>
          <w:p w:rsidR="00C12E41" w:rsidRPr="009C1A70" w:rsidRDefault="00C12E41" w:rsidP="003C00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70">
              <w:rPr>
                <w:rFonts w:ascii="Times New Roman" w:hAnsi="Times New Roman" w:cs="Times New Roman"/>
                <w:b/>
                <w:sz w:val="24"/>
                <w:szCs w:val="24"/>
              </w:rPr>
              <w:t>Тема 1. Оборудование и аппаратура для сварки углеродистых сталей на полуавтоматических машинах в среде углекислого газа.</w:t>
            </w:r>
          </w:p>
        </w:tc>
        <w:tc>
          <w:tcPr>
            <w:tcW w:w="9001" w:type="dxa"/>
            <w:vAlign w:val="bottom"/>
          </w:tcPr>
          <w:p w:rsidR="00C12E41" w:rsidRPr="009C1A70" w:rsidRDefault="00C12E41" w:rsidP="003C0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A7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985" w:type="dxa"/>
            <w:gridSpan w:val="2"/>
            <w:vAlign w:val="center"/>
          </w:tcPr>
          <w:p w:rsidR="00C12E41" w:rsidRPr="009C1A70" w:rsidRDefault="00C12E41" w:rsidP="003C00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C12E41" w:rsidRPr="009C1A70" w:rsidRDefault="00C12E41" w:rsidP="003C00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400" w:rsidRPr="009C1A70" w:rsidTr="00D94400">
        <w:trPr>
          <w:trHeight w:val="20"/>
        </w:trPr>
        <w:tc>
          <w:tcPr>
            <w:tcW w:w="3134" w:type="dxa"/>
            <w:vMerge/>
          </w:tcPr>
          <w:p w:rsidR="00D94400" w:rsidRPr="009C1A70" w:rsidRDefault="00D94400" w:rsidP="003C00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D94400" w:rsidRPr="009C1A70" w:rsidRDefault="00D94400" w:rsidP="00D944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на полуавтоматических машинах. Устройство поста. Подготовка полуавтомата к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 xml:space="preserve"> Зажигание дуги, поддержание ее горения.</w:t>
            </w:r>
          </w:p>
        </w:tc>
        <w:tc>
          <w:tcPr>
            <w:tcW w:w="1985" w:type="dxa"/>
            <w:gridSpan w:val="2"/>
            <w:vAlign w:val="center"/>
          </w:tcPr>
          <w:p w:rsidR="00D94400" w:rsidRPr="009C1A70" w:rsidRDefault="00D94400" w:rsidP="003C00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4400" w:rsidRPr="009C1A70" w:rsidRDefault="00D94400" w:rsidP="003C00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400" w:rsidTr="002A74F2">
        <w:trPr>
          <w:trHeight w:val="283"/>
        </w:trPr>
        <w:tc>
          <w:tcPr>
            <w:tcW w:w="12135" w:type="dxa"/>
            <w:gridSpan w:val="2"/>
            <w:tcBorders>
              <w:right w:val="single" w:sz="4" w:space="0" w:color="auto"/>
            </w:tcBorders>
          </w:tcPr>
          <w:p w:rsidR="00D94400" w:rsidRPr="005F4376" w:rsidRDefault="00D94400" w:rsidP="00240357">
            <w:pPr>
              <w:snapToGrid w:val="0"/>
              <w:rPr>
                <w:rFonts w:ascii="Times New Roman" w:hAnsi="Times New Roman" w:cs="Times New Roman"/>
              </w:rPr>
            </w:pPr>
            <w:r w:rsidRPr="009C1A70">
              <w:rPr>
                <w:rFonts w:ascii="Times New Roman" w:hAnsi="Times New Roman" w:cs="Times New Roman"/>
                <w:b/>
                <w:sz w:val="24"/>
                <w:szCs w:val="24"/>
              </w:rPr>
              <w:t>Тема 2. Техника и технология сварки  на полуавтоматических машинах в среде углекислого газа.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D94400" w:rsidRDefault="00D94400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246</w:t>
            </w: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D94400" w:rsidRDefault="00D94400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E41" w:rsidTr="003C00D0">
        <w:tc>
          <w:tcPr>
            <w:tcW w:w="3134" w:type="dxa"/>
            <w:vMerge w:val="restart"/>
          </w:tcPr>
          <w:p w:rsidR="00C12E41" w:rsidRPr="009C1A70" w:rsidRDefault="00C12E41" w:rsidP="003C00D0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 </w:t>
            </w:r>
            <w:r w:rsidRPr="00F119DE">
              <w:rPr>
                <w:rFonts w:ascii="Times New Roman" w:hAnsi="Times New Roman" w:cs="Times New Roman"/>
                <w:b/>
                <w:sz w:val="24"/>
                <w:szCs w:val="24"/>
              </w:rPr>
              <w:t>Наплавка валиков во всех пространственных положениях кроме потолочного.</w:t>
            </w:r>
          </w:p>
        </w:tc>
        <w:tc>
          <w:tcPr>
            <w:tcW w:w="9001" w:type="dxa"/>
            <w:tcBorders>
              <w:right w:val="single" w:sz="4" w:space="0" w:color="auto"/>
            </w:tcBorders>
            <w:vAlign w:val="bottom"/>
          </w:tcPr>
          <w:p w:rsidR="00C12E41" w:rsidRPr="009C1A70" w:rsidRDefault="00C12E41" w:rsidP="003C0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7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C12E41" w:rsidRDefault="00C12E41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C12E41" w:rsidRDefault="00C12E41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4F2" w:rsidTr="002A74F2">
        <w:trPr>
          <w:trHeight w:val="1417"/>
        </w:trPr>
        <w:tc>
          <w:tcPr>
            <w:tcW w:w="3134" w:type="dxa"/>
            <w:vMerge/>
          </w:tcPr>
          <w:p w:rsidR="002A74F2" w:rsidRPr="005F4376" w:rsidRDefault="002A74F2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tcBorders>
              <w:right w:val="single" w:sz="4" w:space="0" w:color="auto"/>
            </w:tcBorders>
          </w:tcPr>
          <w:p w:rsidR="002A74F2" w:rsidRPr="005F4376" w:rsidRDefault="002A74F2" w:rsidP="002A74F2">
            <w:pPr>
              <w:snapToGrid w:val="0"/>
              <w:rPr>
                <w:rFonts w:ascii="Times New Roman" w:hAnsi="Times New Roman"/>
              </w:rPr>
            </w:pP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Наплавка валиков на пластины из углеродистой стали, в нижнем положении.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Наплавка валиков на пластины из углеродистой стали в вертикальном положении.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Наплавка валиков на пластины из углеродистой стали в горизонтальном положении.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74F2" w:rsidRPr="005F4376" w:rsidRDefault="002A74F2" w:rsidP="002A74F2">
            <w:pPr>
              <w:snapToGrid w:val="0"/>
              <w:rPr>
                <w:rFonts w:ascii="Times New Roman" w:hAnsi="Times New Roman" w:cs="Times New Roman"/>
              </w:rPr>
            </w:pP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Сплошная наплавка валиков на пластины из углеродистой стали.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ногослойная наплавка валиков на пластины из углеродистой стали.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2A74F2" w:rsidRDefault="002A74F2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2A74F2" w:rsidRDefault="002A74F2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A74F2" w:rsidRDefault="002A74F2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A74F2" w:rsidRDefault="002A74F2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A74F2" w:rsidRDefault="002A74F2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2A74F2" w:rsidRDefault="002A74F2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E41" w:rsidTr="00DC417E">
        <w:tc>
          <w:tcPr>
            <w:tcW w:w="3134" w:type="dxa"/>
            <w:vMerge w:val="restart"/>
          </w:tcPr>
          <w:p w:rsidR="00C12E41" w:rsidRPr="005F4376" w:rsidRDefault="00C12E41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146D85">
              <w:rPr>
                <w:rFonts w:ascii="Times New Roman" w:hAnsi="Times New Roman" w:cs="Times New Roman"/>
                <w:b/>
              </w:rPr>
              <w:t>Тема 2.2 Сварка пластин из углеродистой стали в различных положениях сварно</w:t>
            </w:r>
            <w:r w:rsidR="00B934E8">
              <w:rPr>
                <w:rFonts w:ascii="Times New Roman" w:hAnsi="Times New Roman" w:cs="Times New Roman"/>
                <w:b/>
              </w:rPr>
              <w:t xml:space="preserve">го шва,  кроме </w:t>
            </w:r>
            <w:r>
              <w:rPr>
                <w:rFonts w:ascii="Times New Roman" w:hAnsi="Times New Roman" w:cs="Times New Roman"/>
                <w:b/>
              </w:rPr>
              <w:t>по</w:t>
            </w:r>
            <w:r w:rsidRPr="00146D85">
              <w:rPr>
                <w:rFonts w:ascii="Times New Roman" w:hAnsi="Times New Roman" w:cs="Times New Roman"/>
                <w:b/>
              </w:rPr>
              <w:t>толочного.</w:t>
            </w:r>
          </w:p>
        </w:tc>
        <w:tc>
          <w:tcPr>
            <w:tcW w:w="9001" w:type="dxa"/>
            <w:tcBorders>
              <w:right w:val="single" w:sz="4" w:space="0" w:color="auto"/>
            </w:tcBorders>
            <w:vAlign w:val="bottom"/>
          </w:tcPr>
          <w:p w:rsidR="00C12E41" w:rsidRPr="009C1A70" w:rsidRDefault="00C12E41" w:rsidP="00DC4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7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C12E41" w:rsidRDefault="004555CF" w:rsidP="00DC417E">
            <w:pPr>
              <w:pStyle w:val="a8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C12E41" w:rsidRDefault="00C12E41" w:rsidP="00DC417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4F2" w:rsidTr="00585303">
        <w:tc>
          <w:tcPr>
            <w:tcW w:w="3134" w:type="dxa"/>
            <w:vMerge/>
          </w:tcPr>
          <w:p w:rsidR="002A74F2" w:rsidRPr="005F4376" w:rsidRDefault="002A74F2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vMerge w:val="restart"/>
            <w:tcBorders>
              <w:right w:val="single" w:sz="4" w:space="0" w:color="auto"/>
            </w:tcBorders>
            <w:vAlign w:val="bottom"/>
          </w:tcPr>
          <w:p w:rsidR="002A74F2" w:rsidRDefault="002A74F2" w:rsidP="002A74F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Сварка стыковых соединений без разделки кромок во всех пространственных положениях сварного шва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Сварка стыковых соединений с разделкой кромок во всех пространственных положениях сварного шва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Сварка угловых соединений во всех пространственных положениях сварного шва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Сварка тавровых соединений во всех пространственных положениях сварного шва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 xml:space="preserve">Сварка </w:t>
            </w:r>
            <w:proofErr w:type="spellStart"/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нахлесточных</w:t>
            </w:r>
            <w:proofErr w:type="spellEnd"/>
            <w:r w:rsidRPr="009C1A70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соединений во всех </w:t>
            </w:r>
            <w:r w:rsidRPr="009C1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пространственных положениях сварного шва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2A74F2" w:rsidRDefault="002A74F2" w:rsidP="00DC417E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2A74F2" w:rsidRDefault="002A74F2" w:rsidP="00DC417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4F2" w:rsidTr="00585303">
        <w:tc>
          <w:tcPr>
            <w:tcW w:w="3134" w:type="dxa"/>
            <w:vMerge/>
          </w:tcPr>
          <w:p w:rsidR="002A74F2" w:rsidRPr="005F4376" w:rsidRDefault="002A74F2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vMerge/>
            <w:tcBorders>
              <w:right w:val="single" w:sz="4" w:space="0" w:color="auto"/>
            </w:tcBorders>
            <w:vAlign w:val="bottom"/>
          </w:tcPr>
          <w:p w:rsidR="002A74F2" w:rsidRDefault="002A74F2" w:rsidP="00DC417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2A74F2" w:rsidRDefault="002A74F2" w:rsidP="00DC417E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2A74F2" w:rsidRDefault="002A74F2" w:rsidP="00DC417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4F2" w:rsidTr="00585303">
        <w:tc>
          <w:tcPr>
            <w:tcW w:w="3134" w:type="dxa"/>
            <w:vMerge/>
          </w:tcPr>
          <w:p w:rsidR="002A74F2" w:rsidRPr="005F4376" w:rsidRDefault="002A74F2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vMerge/>
            <w:tcBorders>
              <w:right w:val="single" w:sz="4" w:space="0" w:color="auto"/>
            </w:tcBorders>
            <w:vAlign w:val="bottom"/>
          </w:tcPr>
          <w:p w:rsidR="002A74F2" w:rsidRDefault="002A74F2" w:rsidP="00DC417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2A74F2" w:rsidRDefault="002A74F2" w:rsidP="00DC417E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2A74F2" w:rsidRDefault="002A74F2" w:rsidP="00DC417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4F2" w:rsidTr="00585303">
        <w:tc>
          <w:tcPr>
            <w:tcW w:w="3134" w:type="dxa"/>
            <w:vMerge/>
          </w:tcPr>
          <w:p w:rsidR="002A74F2" w:rsidRPr="005F4376" w:rsidRDefault="002A74F2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vMerge/>
            <w:tcBorders>
              <w:right w:val="single" w:sz="4" w:space="0" w:color="auto"/>
            </w:tcBorders>
            <w:vAlign w:val="bottom"/>
          </w:tcPr>
          <w:p w:rsidR="002A74F2" w:rsidRDefault="002A74F2" w:rsidP="00DC417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2A74F2" w:rsidRDefault="002A74F2" w:rsidP="00DC417E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2A74F2" w:rsidRDefault="002A74F2" w:rsidP="00DC417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4F2" w:rsidTr="00585303">
        <w:tc>
          <w:tcPr>
            <w:tcW w:w="3134" w:type="dxa"/>
            <w:vMerge/>
          </w:tcPr>
          <w:p w:rsidR="002A74F2" w:rsidRPr="005F4376" w:rsidRDefault="002A74F2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vMerge/>
            <w:tcBorders>
              <w:right w:val="single" w:sz="4" w:space="0" w:color="auto"/>
            </w:tcBorders>
            <w:vAlign w:val="bottom"/>
          </w:tcPr>
          <w:p w:rsidR="002A74F2" w:rsidRDefault="002A74F2" w:rsidP="00DC417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2A74F2" w:rsidRDefault="002A74F2" w:rsidP="00DC417E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2A74F2" w:rsidRDefault="002A74F2" w:rsidP="00DC417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E41" w:rsidTr="003C00D0">
        <w:tc>
          <w:tcPr>
            <w:tcW w:w="3134" w:type="dxa"/>
          </w:tcPr>
          <w:p w:rsidR="00C12E41" w:rsidRPr="009C1A70" w:rsidRDefault="004555CF" w:rsidP="003C00D0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Проверочная работа</w:t>
            </w:r>
          </w:p>
        </w:tc>
        <w:tc>
          <w:tcPr>
            <w:tcW w:w="9001" w:type="dxa"/>
            <w:tcBorders>
              <w:right w:val="single" w:sz="4" w:space="0" w:color="auto"/>
            </w:tcBorders>
            <w:vAlign w:val="bottom"/>
          </w:tcPr>
          <w:p w:rsidR="00C12E41" w:rsidRPr="009C1A70" w:rsidRDefault="004555CF" w:rsidP="00B934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Содержание:</w:t>
            </w:r>
            <w:r w:rsidR="00B934E8" w:rsidRPr="00017EAC">
              <w:rPr>
                <w:rFonts w:ascii="Times New Roman" w:hAnsi="Times New Roman" w:cs="Times New Roman"/>
              </w:rPr>
              <w:t xml:space="preserve"> Сварка пластин с разделкой кромок встык в нижнем и вертикальном положениях шва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C12E41" w:rsidRDefault="004555CF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C12E41" w:rsidRDefault="00C12E41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55CF" w:rsidTr="004F791D">
        <w:tc>
          <w:tcPr>
            <w:tcW w:w="12135" w:type="dxa"/>
            <w:gridSpan w:val="2"/>
            <w:tcBorders>
              <w:right w:val="single" w:sz="4" w:space="0" w:color="auto"/>
            </w:tcBorders>
          </w:tcPr>
          <w:p w:rsidR="004555CF" w:rsidRDefault="004555CF" w:rsidP="004555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AF">
              <w:rPr>
                <w:rFonts w:ascii="Times New Roman" w:hAnsi="Times New Roman" w:cs="Times New Roman"/>
                <w:b/>
                <w:sz w:val="24"/>
                <w:szCs w:val="24"/>
              </w:rPr>
              <w:t>II курс (4 семестр)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4555CF" w:rsidRDefault="004555CF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4555CF" w:rsidRDefault="004555CF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E41" w:rsidTr="003C00D0">
        <w:tc>
          <w:tcPr>
            <w:tcW w:w="3134" w:type="dxa"/>
            <w:vMerge w:val="restart"/>
          </w:tcPr>
          <w:p w:rsidR="00C12E41" w:rsidRPr="009C1A70" w:rsidRDefault="004555CF" w:rsidP="003C00D0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="00C12E41" w:rsidRPr="009C1A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2E41" w:rsidRPr="00216968">
              <w:rPr>
                <w:rFonts w:ascii="Times New Roman" w:hAnsi="Times New Roman" w:cs="Times New Roman"/>
                <w:b/>
                <w:sz w:val="24"/>
                <w:szCs w:val="24"/>
              </w:rPr>
              <w:t>Сварка кольцевых швов</w:t>
            </w:r>
          </w:p>
        </w:tc>
        <w:tc>
          <w:tcPr>
            <w:tcW w:w="9001" w:type="dxa"/>
            <w:tcBorders>
              <w:right w:val="single" w:sz="4" w:space="0" w:color="auto"/>
            </w:tcBorders>
            <w:vAlign w:val="bottom"/>
          </w:tcPr>
          <w:p w:rsidR="00C12E41" w:rsidRPr="009C1A70" w:rsidRDefault="00C12E41" w:rsidP="003C0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A7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C12E41" w:rsidRDefault="004555CF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54</w:t>
            </w: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C12E41" w:rsidRDefault="00C12E41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4F2" w:rsidTr="008F21CA">
        <w:trPr>
          <w:trHeight w:val="2438"/>
        </w:trPr>
        <w:tc>
          <w:tcPr>
            <w:tcW w:w="3134" w:type="dxa"/>
            <w:vMerge/>
          </w:tcPr>
          <w:p w:rsidR="002A74F2" w:rsidRPr="005F4376" w:rsidRDefault="002A74F2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tcBorders>
              <w:right w:val="single" w:sz="4" w:space="0" w:color="auto"/>
            </w:tcBorders>
          </w:tcPr>
          <w:p w:rsidR="002A74F2" w:rsidRPr="005F4376" w:rsidRDefault="002A74F2" w:rsidP="008F21CA">
            <w:pPr>
              <w:snapToGrid w:val="0"/>
              <w:rPr>
                <w:rFonts w:ascii="Times New Roman" w:hAnsi="Times New Roman" w:cs="Times New Roman"/>
              </w:rPr>
            </w:pP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Наплавка кольцевых валиков на отрезки труб с поворотом и без поворота при горизонтальном и вертикальном положении оси трубы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Сварка отрезков труб встык без разделки кромок с поворотом и без поворота при горизонтальном и вертикальном положении оси трубы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Сварка отрезков труб встык с разделкой кромок с поворотом и без поворота при горизонтальном и вертикальном положении оси трубы</w:t>
            </w:r>
            <w:r w:rsidR="008F21C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Изготовление сегментов и сварка отводов под углом 30, 45, 90 градусов</w:t>
            </w:r>
            <w:r w:rsidR="008F21C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Приварка заглушек к торцам труб с поворотом и без поворота труб во всех пространственных положениях</w:t>
            </w:r>
            <w:r w:rsidR="008F21C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Вварка</w:t>
            </w:r>
            <w:proofErr w:type="spellEnd"/>
            <w:r w:rsidRPr="009C1A70">
              <w:rPr>
                <w:rFonts w:ascii="Times New Roman" w:hAnsi="Times New Roman" w:cs="Times New Roman"/>
                <w:sz w:val="24"/>
                <w:szCs w:val="24"/>
              </w:rPr>
              <w:t xml:space="preserve"> патрубков и фланцев такого же или меньшего диаметра сверху, сбоку, снизу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2A74F2" w:rsidRDefault="002A74F2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right w:val="nil"/>
            </w:tcBorders>
            <w:vAlign w:val="center"/>
          </w:tcPr>
          <w:p w:rsidR="002A74F2" w:rsidRDefault="002A74F2" w:rsidP="0021696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12E41" w:rsidTr="003C00D0">
        <w:tc>
          <w:tcPr>
            <w:tcW w:w="3134" w:type="dxa"/>
            <w:vMerge w:val="restart"/>
          </w:tcPr>
          <w:p w:rsidR="00C12E41" w:rsidRPr="009C1A70" w:rsidRDefault="004555CF" w:rsidP="003C00D0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2.4</w:t>
            </w:r>
            <w:r w:rsidR="00C12E41" w:rsidRPr="009C1A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12E41" w:rsidRPr="002169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Сварка низкой и средней сложности узлов</w:t>
            </w:r>
          </w:p>
        </w:tc>
        <w:tc>
          <w:tcPr>
            <w:tcW w:w="9001" w:type="dxa"/>
            <w:tcBorders>
              <w:right w:val="single" w:sz="4" w:space="0" w:color="auto"/>
            </w:tcBorders>
            <w:vAlign w:val="bottom"/>
          </w:tcPr>
          <w:p w:rsidR="00C12E41" w:rsidRPr="009C1A70" w:rsidRDefault="00C12E41" w:rsidP="003C0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A7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C12E41" w:rsidRDefault="00C12E41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</w:t>
            </w: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C12E41" w:rsidRDefault="00C12E41" w:rsidP="0024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1CA" w:rsidTr="008F21CA">
        <w:trPr>
          <w:trHeight w:val="1020"/>
        </w:trPr>
        <w:tc>
          <w:tcPr>
            <w:tcW w:w="3134" w:type="dxa"/>
            <w:vMerge/>
          </w:tcPr>
          <w:p w:rsidR="008F21CA" w:rsidRPr="005F4376" w:rsidRDefault="008F21CA" w:rsidP="0024035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1" w:type="dxa"/>
            <w:tcBorders>
              <w:right w:val="single" w:sz="4" w:space="0" w:color="auto"/>
            </w:tcBorders>
          </w:tcPr>
          <w:p w:rsidR="008F21CA" w:rsidRPr="005F4376" w:rsidRDefault="008F21CA" w:rsidP="008F21CA">
            <w:pPr>
              <w:snapToGrid w:val="0"/>
              <w:rPr>
                <w:rFonts w:ascii="Times New Roman" w:hAnsi="Times New Roman" w:cs="Times New Roman"/>
              </w:rPr>
            </w:pP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и организация рабочего места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Комплектование и подготовка деталей под сварку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Сварка узлов из листового проката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Сварка узлов из углового проката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Сварка узлов из листового и углового проката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C1A70">
              <w:rPr>
                <w:rFonts w:ascii="Times New Roman" w:hAnsi="Times New Roman" w:cs="Times New Roman"/>
                <w:sz w:val="24"/>
                <w:szCs w:val="24"/>
              </w:rPr>
              <w:t xml:space="preserve">Сварка узлов из швеллера и </w:t>
            </w:r>
            <w:proofErr w:type="spellStart"/>
            <w:r w:rsidRPr="009C1A70">
              <w:rPr>
                <w:rFonts w:ascii="Times New Roman" w:hAnsi="Times New Roman" w:cs="Times New Roman"/>
                <w:sz w:val="24"/>
                <w:szCs w:val="24"/>
              </w:rPr>
              <w:t>двутавра</w:t>
            </w:r>
            <w:proofErr w:type="spellEnd"/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8F21CA" w:rsidRDefault="008F21CA" w:rsidP="00240357">
            <w:pPr>
              <w:pStyle w:val="a8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right w:val="nil"/>
            </w:tcBorders>
            <w:vAlign w:val="center"/>
          </w:tcPr>
          <w:p w:rsidR="008F21CA" w:rsidRDefault="008F21CA" w:rsidP="0021696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12E41" w:rsidTr="008F21CA">
        <w:tc>
          <w:tcPr>
            <w:tcW w:w="3134" w:type="dxa"/>
          </w:tcPr>
          <w:p w:rsidR="00C12E41" w:rsidRPr="00E25710" w:rsidRDefault="00C12E41" w:rsidP="0071671E">
            <w:pPr>
              <w:snapToGri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EA0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Дифференцированный зачёт </w:t>
            </w:r>
          </w:p>
        </w:tc>
        <w:tc>
          <w:tcPr>
            <w:tcW w:w="9001" w:type="dxa"/>
            <w:tcBorders>
              <w:right w:val="single" w:sz="4" w:space="0" w:color="auto"/>
            </w:tcBorders>
          </w:tcPr>
          <w:p w:rsidR="00C12E41" w:rsidRPr="00E25710" w:rsidRDefault="00C12E41" w:rsidP="008F21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0645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  <w:r w:rsidR="00B934E8" w:rsidRPr="006C32B2">
              <w:rPr>
                <w:rFonts w:ascii="Times New Roman" w:hAnsi="Times New Roman" w:cs="Times New Roman"/>
                <w:sz w:val="24"/>
                <w:szCs w:val="24"/>
              </w:rPr>
              <w:t xml:space="preserve"> Сварка</w:t>
            </w:r>
            <w:r w:rsidR="00B934E8">
              <w:rPr>
                <w:rFonts w:ascii="Times New Roman" w:hAnsi="Times New Roman" w:cs="Times New Roman"/>
                <w:sz w:val="24"/>
                <w:szCs w:val="24"/>
              </w:rPr>
              <w:t xml:space="preserve"> емкости</w:t>
            </w:r>
            <w:r w:rsidR="00B934E8" w:rsidRPr="006C32B2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и транспортировки сыпучих веществ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C12E41" w:rsidRDefault="00C12E41" w:rsidP="003C00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C12E41" w:rsidRDefault="00C12E41" w:rsidP="003C00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E41" w:rsidTr="00DC417E">
        <w:tc>
          <w:tcPr>
            <w:tcW w:w="12135" w:type="dxa"/>
            <w:gridSpan w:val="2"/>
            <w:tcBorders>
              <w:right w:val="single" w:sz="4" w:space="0" w:color="auto"/>
            </w:tcBorders>
          </w:tcPr>
          <w:p w:rsidR="00C12E41" w:rsidRPr="00206454" w:rsidRDefault="00C12E41" w:rsidP="00A901F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Всего по модулю ПМ 0</w:t>
            </w:r>
            <w:r w:rsidR="00A901F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65" w:type="dxa"/>
            <w:tcBorders>
              <w:left w:val="single" w:sz="4" w:space="0" w:color="auto"/>
            </w:tcBorders>
            <w:vAlign w:val="center"/>
          </w:tcPr>
          <w:p w:rsidR="00C12E41" w:rsidRDefault="00C12E41" w:rsidP="003C00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1296" w:type="dxa"/>
            <w:gridSpan w:val="2"/>
            <w:tcBorders>
              <w:right w:val="nil"/>
            </w:tcBorders>
          </w:tcPr>
          <w:p w:rsidR="00C12E41" w:rsidRDefault="00C12E41" w:rsidP="003C00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1F7" w:rsidTr="00DC16E8">
        <w:tc>
          <w:tcPr>
            <w:tcW w:w="12135" w:type="dxa"/>
            <w:gridSpan w:val="2"/>
          </w:tcPr>
          <w:p w:rsidR="00A901F7" w:rsidRPr="00077E3A" w:rsidRDefault="00A901F7" w:rsidP="00354B63">
            <w:pPr>
              <w:snapToGrid w:val="0"/>
              <w:rPr>
                <w:rFonts w:ascii="Times New Roman" w:hAnsi="Times New Roman" w:cs="Times New Roman"/>
              </w:rPr>
            </w:pPr>
            <w:r w:rsidRPr="00077E3A">
              <w:rPr>
                <w:rFonts w:ascii="Times New Roman" w:hAnsi="Times New Roman" w:cs="Times New Roman"/>
                <w:b/>
              </w:rPr>
              <w:t>ПМ 01. Подготовительно – сварочные работы и контроль качества сварных швов после сварки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985" w:type="dxa"/>
            <w:gridSpan w:val="2"/>
            <w:vAlign w:val="center"/>
          </w:tcPr>
          <w:p w:rsidR="00A901F7" w:rsidRPr="00077E3A" w:rsidRDefault="00A901F7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A901F7" w:rsidRPr="00077E3A" w:rsidRDefault="00A901F7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1F7" w:rsidTr="00A901F7">
        <w:trPr>
          <w:trHeight w:val="227"/>
        </w:trPr>
        <w:tc>
          <w:tcPr>
            <w:tcW w:w="12135" w:type="dxa"/>
            <w:gridSpan w:val="2"/>
          </w:tcPr>
          <w:p w:rsidR="00A901F7" w:rsidRPr="00077E3A" w:rsidRDefault="00A901F7" w:rsidP="00354B63">
            <w:pPr>
              <w:snapToGri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077E3A">
              <w:rPr>
                <w:rFonts w:ascii="Times New Roman" w:hAnsi="Times New Roman" w:cs="Times New Roman"/>
                <w:b/>
              </w:rPr>
              <w:t>Тема 6. Технология производства сварных конструкций</w:t>
            </w:r>
          </w:p>
        </w:tc>
        <w:tc>
          <w:tcPr>
            <w:tcW w:w="1985" w:type="dxa"/>
            <w:gridSpan w:val="2"/>
            <w:vAlign w:val="center"/>
          </w:tcPr>
          <w:p w:rsidR="00A901F7" w:rsidRPr="00077E3A" w:rsidRDefault="00A901F7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276" w:type="dxa"/>
          </w:tcPr>
          <w:p w:rsidR="00A901F7" w:rsidRPr="00077E3A" w:rsidRDefault="00A901F7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E41" w:rsidTr="000F5E05">
        <w:tc>
          <w:tcPr>
            <w:tcW w:w="3134" w:type="dxa"/>
            <w:vMerge w:val="restart"/>
          </w:tcPr>
          <w:p w:rsidR="00C12E41" w:rsidRPr="00077E3A" w:rsidRDefault="00C12E41" w:rsidP="00710D21">
            <w:pPr>
              <w:rPr>
                <w:rFonts w:ascii="Times New Roman" w:hAnsi="Times New Roman" w:cs="Times New Roman"/>
                <w:b/>
              </w:rPr>
            </w:pPr>
            <w:r w:rsidRPr="00077E3A">
              <w:rPr>
                <w:rFonts w:ascii="Times New Roman" w:hAnsi="Times New Roman" w:cs="Times New Roman"/>
                <w:b/>
              </w:rPr>
              <w:t xml:space="preserve">Тема 6.1 </w:t>
            </w:r>
            <w:proofErr w:type="spellStart"/>
            <w:r w:rsidRPr="00077E3A">
              <w:rPr>
                <w:rFonts w:ascii="Times New Roman" w:hAnsi="Times New Roman" w:cs="Times New Roman"/>
                <w:b/>
              </w:rPr>
              <w:t>Сборка,ручная</w:t>
            </w:r>
            <w:proofErr w:type="spellEnd"/>
            <w:r w:rsidRPr="00077E3A">
              <w:rPr>
                <w:rFonts w:ascii="Times New Roman" w:hAnsi="Times New Roman" w:cs="Times New Roman"/>
                <w:b/>
              </w:rPr>
              <w:t xml:space="preserve"> дуговая, полуавтоматическая сварка решетчатых конструкций</w:t>
            </w:r>
          </w:p>
        </w:tc>
        <w:tc>
          <w:tcPr>
            <w:tcW w:w="9001" w:type="dxa"/>
          </w:tcPr>
          <w:p w:rsidR="00C12E41" w:rsidRPr="00077E3A" w:rsidRDefault="00C12E41" w:rsidP="00354B63">
            <w:pPr>
              <w:snapToGri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077E3A">
              <w:rPr>
                <w:rFonts w:ascii="Times New Roman" w:eastAsia="Calibri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1985" w:type="dxa"/>
            <w:gridSpan w:val="2"/>
          </w:tcPr>
          <w:p w:rsidR="00C12E41" w:rsidRPr="00077E3A" w:rsidRDefault="00C12E41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77E3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C12E41" w:rsidRPr="00077E3A" w:rsidRDefault="00C12E4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1F7" w:rsidTr="00A901F7">
        <w:tc>
          <w:tcPr>
            <w:tcW w:w="3134" w:type="dxa"/>
            <w:vMerge/>
          </w:tcPr>
          <w:p w:rsidR="00A901F7" w:rsidRPr="00077E3A" w:rsidRDefault="00A901F7" w:rsidP="00354B63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001" w:type="dxa"/>
            <w:vMerge w:val="restart"/>
          </w:tcPr>
          <w:p w:rsidR="00A901F7" w:rsidRPr="00077E3A" w:rsidRDefault="00A901F7" w:rsidP="00A901F7">
            <w:pPr>
              <w:snapToGrid w:val="0"/>
              <w:rPr>
                <w:rFonts w:ascii="Times New Roman" w:hAnsi="Times New Roman" w:cs="Times New Roman"/>
              </w:rPr>
            </w:pPr>
            <w:r w:rsidRPr="00077E3A">
              <w:rPr>
                <w:rFonts w:ascii="Times New Roman" w:hAnsi="Times New Roman" w:cs="Times New Roman"/>
              </w:rPr>
              <w:t xml:space="preserve">Инструктаж по ТБ и организация рабочего места. Разметка. </w:t>
            </w:r>
            <w:r>
              <w:rPr>
                <w:rFonts w:ascii="Times New Roman" w:hAnsi="Times New Roman" w:cs="Times New Roman"/>
              </w:rPr>
              <w:t>Г</w:t>
            </w:r>
            <w:r w:rsidRPr="00077E3A">
              <w:rPr>
                <w:rFonts w:ascii="Times New Roman" w:hAnsi="Times New Roman" w:cs="Times New Roman"/>
              </w:rPr>
              <w:t>ибка. Сборка на прихватки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77E3A">
              <w:rPr>
                <w:rFonts w:ascii="Times New Roman" w:hAnsi="Times New Roman" w:cs="Times New Roman"/>
              </w:rPr>
              <w:t>Сборка,сварка</w:t>
            </w:r>
            <w:proofErr w:type="spellEnd"/>
            <w:r w:rsidRPr="00077E3A">
              <w:rPr>
                <w:rFonts w:ascii="Times New Roman" w:hAnsi="Times New Roman" w:cs="Times New Roman"/>
              </w:rPr>
              <w:t xml:space="preserve"> различных решетчатых </w:t>
            </w:r>
            <w:proofErr w:type="spellStart"/>
            <w:r w:rsidRPr="00077E3A">
              <w:rPr>
                <w:rFonts w:ascii="Times New Roman" w:hAnsi="Times New Roman" w:cs="Times New Roman"/>
              </w:rPr>
              <w:t>конструкций,контроль</w:t>
            </w:r>
            <w:proofErr w:type="spellEnd"/>
            <w:r w:rsidRPr="00077E3A">
              <w:rPr>
                <w:rFonts w:ascii="Times New Roman" w:hAnsi="Times New Roman" w:cs="Times New Roman"/>
              </w:rPr>
              <w:t xml:space="preserve"> швов и устранение дефектов</w:t>
            </w:r>
          </w:p>
        </w:tc>
        <w:tc>
          <w:tcPr>
            <w:tcW w:w="1985" w:type="dxa"/>
            <w:gridSpan w:val="2"/>
            <w:vMerge w:val="restart"/>
          </w:tcPr>
          <w:p w:rsidR="00A901F7" w:rsidRPr="00077E3A" w:rsidRDefault="00A901F7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01F7" w:rsidRPr="00077E3A" w:rsidRDefault="00A901F7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7E3A">
              <w:rPr>
                <w:rFonts w:ascii="Times New Roman" w:hAnsi="Times New Roman" w:cs="Times New Roman"/>
              </w:rPr>
              <w:t>3</w:t>
            </w:r>
          </w:p>
        </w:tc>
      </w:tr>
      <w:tr w:rsidR="00A901F7" w:rsidTr="00DE757B">
        <w:tc>
          <w:tcPr>
            <w:tcW w:w="3134" w:type="dxa"/>
            <w:vMerge/>
          </w:tcPr>
          <w:p w:rsidR="00A901F7" w:rsidRPr="00077E3A" w:rsidRDefault="00A901F7" w:rsidP="00354B63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001" w:type="dxa"/>
            <w:vMerge/>
            <w:vAlign w:val="center"/>
          </w:tcPr>
          <w:p w:rsidR="00A901F7" w:rsidRPr="00077E3A" w:rsidRDefault="00A901F7" w:rsidP="00354B6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</w:tcPr>
          <w:p w:rsidR="00A901F7" w:rsidRPr="00077E3A" w:rsidRDefault="00A901F7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01F7" w:rsidRPr="00077E3A" w:rsidRDefault="00A901F7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7E3A">
              <w:rPr>
                <w:rFonts w:ascii="Times New Roman" w:hAnsi="Times New Roman" w:cs="Times New Roman"/>
              </w:rPr>
              <w:t>3</w:t>
            </w:r>
          </w:p>
        </w:tc>
      </w:tr>
      <w:tr w:rsidR="00C12E41" w:rsidTr="000F5E05">
        <w:tc>
          <w:tcPr>
            <w:tcW w:w="3134" w:type="dxa"/>
            <w:vMerge w:val="restart"/>
          </w:tcPr>
          <w:p w:rsidR="00C12E41" w:rsidRPr="00077E3A" w:rsidRDefault="00C12E41" w:rsidP="00710D21">
            <w:pPr>
              <w:rPr>
                <w:rFonts w:ascii="Times New Roman" w:hAnsi="Times New Roman" w:cs="Times New Roman"/>
              </w:rPr>
            </w:pPr>
            <w:r w:rsidRPr="00077E3A">
              <w:rPr>
                <w:rFonts w:ascii="Times New Roman" w:hAnsi="Times New Roman" w:cs="Times New Roman"/>
                <w:b/>
              </w:rPr>
              <w:t>Тема 6.2 Сборка, ручная ду</w:t>
            </w:r>
            <w:r>
              <w:rPr>
                <w:rFonts w:ascii="Times New Roman" w:hAnsi="Times New Roman" w:cs="Times New Roman"/>
                <w:b/>
              </w:rPr>
              <w:t>говая, полуавтоматическая</w:t>
            </w:r>
            <w:r w:rsidRPr="00077E3A">
              <w:rPr>
                <w:rFonts w:ascii="Times New Roman" w:hAnsi="Times New Roman" w:cs="Times New Roman"/>
                <w:b/>
              </w:rPr>
              <w:t xml:space="preserve"> сваркалистовых конструкций</w:t>
            </w:r>
          </w:p>
        </w:tc>
        <w:tc>
          <w:tcPr>
            <w:tcW w:w="9001" w:type="dxa"/>
          </w:tcPr>
          <w:p w:rsidR="00C12E41" w:rsidRPr="00077E3A" w:rsidRDefault="00C12E41" w:rsidP="00354B63">
            <w:pPr>
              <w:snapToGri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077E3A">
              <w:rPr>
                <w:rFonts w:ascii="Times New Roman" w:eastAsia="Calibri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1985" w:type="dxa"/>
            <w:gridSpan w:val="2"/>
          </w:tcPr>
          <w:p w:rsidR="00C12E41" w:rsidRPr="00077E3A" w:rsidRDefault="00C12E41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077E3A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</w:tcPr>
          <w:p w:rsidR="00C12E41" w:rsidRPr="00077E3A" w:rsidRDefault="00C12E4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1F7" w:rsidTr="00D131C5">
        <w:tc>
          <w:tcPr>
            <w:tcW w:w="3134" w:type="dxa"/>
            <w:vMerge/>
          </w:tcPr>
          <w:p w:rsidR="00A901F7" w:rsidRPr="00077E3A" w:rsidRDefault="00A901F7" w:rsidP="00354B63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001" w:type="dxa"/>
            <w:vMerge w:val="restart"/>
            <w:vAlign w:val="center"/>
          </w:tcPr>
          <w:p w:rsidR="00A901F7" w:rsidRPr="00077E3A" w:rsidRDefault="00A901F7" w:rsidP="002D6521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077E3A">
              <w:rPr>
                <w:rFonts w:ascii="Times New Roman" w:hAnsi="Times New Roman" w:cs="Times New Roman"/>
              </w:rPr>
              <w:t>Инструктаж по ТБ и организация рабочего места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77E3A">
              <w:rPr>
                <w:rFonts w:ascii="Times New Roman" w:hAnsi="Times New Roman" w:cs="Times New Roman"/>
              </w:rPr>
              <w:t xml:space="preserve">Сборка, сварка различных конструкций из листового </w:t>
            </w:r>
            <w:proofErr w:type="spellStart"/>
            <w:proofErr w:type="gramStart"/>
            <w:r w:rsidRPr="00077E3A">
              <w:rPr>
                <w:rFonts w:ascii="Times New Roman" w:hAnsi="Times New Roman" w:cs="Times New Roman"/>
              </w:rPr>
              <w:t>проката</w:t>
            </w:r>
            <w:r w:rsidR="002D6521">
              <w:rPr>
                <w:rFonts w:ascii="Times New Roman" w:hAnsi="Times New Roman" w:cs="Times New Roman"/>
              </w:rPr>
              <w:t>,</w:t>
            </w:r>
            <w:r w:rsidRPr="00077E3A">
              <w:rPr>
                <w:rFonts w:ascii="Times New Roman" w:hAnsi="Times New Roman" w:cs="Times New Roman"/>
              </w:rPr>
              <w:t>,</w:t>
            </w:r>
            <w:proofErr w:type="gramEnd"/>
            <w:r w:rsidRPr="00077E3A">
              <w:rPr>
                <w:rFonts w:ascii="Times New Roman" w:hAnsi="Times New Roman" w:cs="Times New Roman"/>
              </w:rPr>
              <w:t>контроль</w:t>
            </w:r>
            <w:proofErr w:type="spellEnd"/>
            <w:r w:rsidRPr="00077E3A">
              <w:rPr>
                <w:rFonts w:ascii="Times New Roman" w:hAnsi="Times New Roman" w:cs="Times New Roman"/>
              </w:rPr>
              <w:t xml:space="preserve"> швов и устранение дефектов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77E3A">
              <w:rPr>
                <w:rFonts w:ascii="Times New Roman" w:hAnsi="Times New Roman" w:cs="Times New Roman"/>
              </w:rPr>
              <w:t>Сборка сварка сосудов под воду с проверкой швов на герметичность, устранение дефектов.</w:t>
            </w:r>
            <w:r w:rsidR="002D6521">
              <w:rPr>
                <w:rFonts w:ascii="Times New Roman" w:hAnsi="Times New Roman" w:cs="Times New Roman"/>
              </w:rPr>
              <w:t xml:space="preserve"> </w:t>
            </w:r>
            <w:r w:rsidRPr="00077E3A">
              <w:rPr>
                <w:rFonts w:ascii="Times New Roman" w:hAnsi="Times New Roman" w:cs="Times New Roman"/>
              </w:rPr>
              <w:t xml:space="preserve">Сборка сварка коробов под сыпучие </w:t>
            </w:r>
            <w:proofErr w:type="spellStart"/>
            <w:r w:rsidRPr="00077E3A">
              <w:rPr>
                <w:rFonts w:ascii="Times New Roman" w:hAnsi="Times New Roman" w:cs="Times New Roman"/>
              </w:rPr>
              <w:t>материалы,контроль</w:t>
            </w:r>
            <w:proofErr w:type="spellEnd"/>
            <w:r w:rsidRPr="00077E3A">
              <w:rPr>
                <w:rFonts w:ascii="Times New Roman" w:hAnsi="Times New Roman" w:cs="Times New Roman"/>
              </w:rPr>
              <w:t xml:space="preserve"> швов и устранение дефектов.</w:t>
            </w:r>
          </w:p>
        </w:tc>
        <w:tc>
          <w:tcPr>
            <w:tcW w:w="1985" w:type="dxa"/>
            <w:gridSpan w:val="2"/>
            <w:vMerge w:val="restart"/>
          </w:tcPr>
          <w:p w:rsidR="00A901F7" w:rsidRPr="00077E3A" w:rsidRDefault="00A901F7" w:rsidP="00354B6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01F7" w:rsidRPr="00077E3A" w:rsidRDefault="00A901F7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7E3A">
              <w:rPr>
                <w:rFonts w:ascii="Times New Roman" w:hAnsi="Times New Roman" w:cs="Times New Roman"/>
              </w:rPr>
              <w:t>2</w:t>
            </w:r>
          </w:p>
        </w:tc>
      </w:tr>
      <w:tr w:rsidR="00A901F7" w:rsidTr="00D131C5">
        <w:trPr>
          <w:trHeight w:val="759"/>
        </w:trPr>
        <w:tc>
          <w:tcPr>
            <w:tcW w:w="3134" w:type="dxa"/>
            <w:vMerge/>
            <w:tcBorders>
              <w:bottom w:val="single" w:sz="4" w:space="0" w:color="auto"/>
            </w:tcBorders>
          </w:tcPr>
          <w:p w:rsidR="00A901F7" w:rsidRPr="00077E3A" w:rsidRDefault="00A901F7" w:rsidP="00354B63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001" w:type="dxa"/>
            <w:vMerge/>
            <w:tcBorders>
              <w:bottom w:val="single" w:sz="4" w:space="0" w:color="auto"/>
            </w:tcBorders>
            <w:vAlign w:val="center"/>
          </w:tcPr>
          <w:p w:rsidR="00A901F7" w:rsidRPr="00077E3A" w:rsidRDefault="00A901F7" w:rsidP="00354B6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</w:tcPr>
          <w:p w:rsidR="00A901F7" w:rsidRPr="00077E3A" w:rsidRDefault="00A901F7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01F7" w:rsidRPr="00077E3A" w:rsidRDefault="00A901F7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A901F7" w:rsidRPr="00077E3A" w:rsidRDefault="00A901F7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A901F7" w:rsidRPr="00077E3A" w:rsidRDefault="00A901F7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7E3A">
              <w:rPr>
                <w:rFonts w:ascii="Times New Roman" w:hAnsi="Times New Roman" w:cs="Times New Roman"/>
              </w:rPr>
              <w:t>3</w:t>
            </w:r>
          </w:p>
        </w:tc>
      </w:tr>
      <w:tr w:rsidR="00C12E41" w:rsidTr="000F5E05">
        <w:trPr>
          <w:trHeight w:val="276"/>
        </w:trPr>
        <w:tc>
          <w:tcPr>
            <w:tcW w:w="3134" w:type="dxa"/>
            <w:vMerge w:val="restart"/>
          </w:tcPr>
          <w:p w:rsidR="00C12E41" w:rsidRPr="00077E3A" w:rsidRDefault="00C12E41" w:rsidP="00710D21">
            <w:pPr>
              <w:rPr>
                <w:rFonts w:ascii="Times New Roman" w:hAnsi="Times New Roman" w:cs="Times New Roman"/>
                <w:b/>
              </w:rPr>
            </w:pPr>
            <w:r w:rsidRPr="00077E3A">
              <w:rPr>
                <w:rFonts w:ascii="Times New Roman" w:hAnsi="Times New Roman" w:cs="Times New Roman"/>
                <w:b/>
              </w:rPr>
              <w:t>Тема 6.3 Сборка, ручная ду</w:t>
            </w:r>
            <w:r>
              <w:rPr>
                <w:rFonts w:ascii="Times New Roman" w:hAnsi="Times New Roman" w:cs="Times New Roman"/>
                <w:b/>
              </w:rPr>
              <w:lastRenderedPageBreak/>
              <w:t>говая, полуавтоматическая</w:t>
            </w:r>
            <w:r w:rsidRPr="00077E3A">
              <w:rPr>
                <w:rFonts w:ascii="Times New Roman" w:hAnsi="Times New Roman" w:cs="Times New Roman"/>
                <w:b/>
              </w:rPr>
              <w:t xml:space="preserve"> сварка изделий из профильного проката</w:t>
            </w:r>
          </w:p>
        </w:tc>
        <w:tc>
          <w:tcPr>
            <w:tcW w:w="9001" w:type="dxa"/>
          </w:tcPr>
          <w:p w:rsidR="00C12E41" w:rsidRPr="00077E3A" w:rsidRDefault="00C12E41" w:rsidP="00354B63">
            <w:pPr>
              <w:snapToGri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077E3A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Содержание:</w:t>
            </w:r>
          </w:p>
        </w:tc>
        <w:tc>
          <w:tcPr>
            <w:tcW w:w="1985" w:type="dxa"/>
            <w:gridSpan w:val="2"/>
          </w:tcPr>
          <w:p w:rsidR="00C12E41" w:rsidRPr="00077E3A" w:rsidRDefault="00C12E41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C12E41" w:rsidRPr="00077E3A" w:rsidRDefault="00C12E4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6521" w:rsidTr="00DF0D00">
        <w:trPr>
          <w:trHeight w:val="1032"/>
        </w:trPr>
        <w:tc>
          <w:tcPr>
            <w:tcW w:w="3134" w:type="dxa"/>
            <w:vMerge/>
          </w:tcPr>
          <w:p w:rsidR="002D6521" w:rsidRPr="00077E3A" w:rsidRDefault="002D6521" w:rsidP="00354B63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001" w:type="dxa"/>
            <w:vAlign w:val="center"/>
          </w:tcPr>
          <w:p w:rsidR="002D6521" w:rsidRPr="00077E3A" w:rsidRDefault="002D6521" w:rsidP="002D6521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077E3A">
              <w:rPr>
                <w:rFonts w:ascii="Times New Roman" w:hAnsi="Times New Roman" w:cs="Times New Roman"/>
              </w:rPr>
              <w:t>Инструктаж по ТБ и организация рабочего места. Разметка. Механизированная резка. Правка и гибка. Сборка на прихватки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77E3A">
              <w:rPr>
                <w:rFonts w:ascii="Times New Roman" w:hAnsi="Times New Roman" w:cs="Times New Roman"/>
              </w:rPr>
              <w:t xml:space="preserve">Сборка сварка узлов и конструкций из углового проката, </w:t>
            </w:r>
            <w:r>
              <w:rPr>
                <w:rFonts w:ascii="Times New Roman" w:hAnsi="Times New Roman" w:cs="Times New Roman"/>
              </w:rPr>
              <w:t xml:space="preserve">контроль сварных швов. </w:t>
            </w:r>
            <w:r w:rsidRPr="00077E3A">
              <w:rPr>
                <w:rFonts w:ascii="Times New Roman" w:hAnsi="Times New Roman" w:cs="Times New Roman"/>
              </w:rPr>
              <w:t xml:space="preserve">Сборка сварка узлов и конструкций из швеллера и </w:t>
            </w:r>
            <w:proofErr w:type="spellStart"/>
            <w:r w:rsidRPr="00077E3A">
              <w:rPr>
                <w:rFonts w:ascii="Times New Roman" w:hAnsi="Times New Roman" w:cs="Times New Roman"/>
              </w:rPr>
              <w:t>двутавра</w:t>
            </w:r>
            <w:proofErr w:type="spellEnd"/>
            <w:r w:rsidRPr="00077E3A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контроль  сварных швов.</w:t>
            </w:r>
          </w:p>
        </w:tc>
        <w:tc>
          <w:tcPr>
            <w:tcW w:w="1985" w:type="dxa"/>
            <w:gridSpan w:val="2"/>
          </w:tcPr>
          <w:p w:rsidR="002D6521" w:rsidRPr="00077E3A" w:rsidRDefault="002D652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D6521" w:rsidRPr="00077E3A" w:rsidRDefault="002D652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D6521" w:rsidRPr="00077E3A" w:rsidRDefault="002D652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D6521" w:rsidRPr="00077E3A" w:rsidRDefault="002D652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7E3A">
              <w:rPr>
                <w:rFonts w:ascii="Times New Roman" w:hAnsi="Times New Roman" w:cs="Times New Roman"/>
              </w:rPr>
              <w:t>3</w:t>
            </w:r>
          </w:p>
        </w:tc>
      </w:tr>
      <w:tr w:rsidR="00C12E41" w:rsidTr="00CA4B9A">
        <w:trPr>
          <w:trHeight w:val="113"/>
        </w:trPr>
        <w:tc>
          <w:tcPr>
            <w:tcW w:w="3134" w:type="dxa"/>
            <w:vMerge w:val="restart"/>
          </w:tcPr>
          <w:p w:rsidR="00C12E41" w:rsidRPr="00077E3A" w:rsidRDefault="00C12E41" w:rsidP="00710D21">
            <w:pPr>
              <w:rPr>
                <w:rFonts w:ascii="Times New Roman" w:hAnsi="Times New Roman" w:cs="Times New Roman"/>
              </w:rPr>
            </w:pPr>
            <w:r w:rsidRPr="00077E3A">
              <w:rPr>
                <w:rFonts w:ascii="Times New Roman" w:hAnsi="Times New Roman" w:cs="Times New Roman"/>
                <w:b/>
              </w:rPr>
              <w:lastRenderedPageBreak/>
              <w:t>Тема 6.4 Сборка, ручная ду</w:t>
            </w:r>
            <w:r>
              <w:rPr>
                <w:rFonts w:ascii="Times New Roman" w:hAnsi="Times New Roman" w:cs="Times New Roman"/>
                <w:b/>
              </w:rPr>
              <w:t xml:space="preserve">говая, полуавтоматическая </w:t>
            </w:r>
            <w:r w:rsidRPr="00077E3A">
              <w:rPr>
                <w:rFonts w:ascii="Times New Roman" w:hAnsi="Times New Roman" w:cs="Times New Roman"/>
                <w:b/>
              </w:rPr>
              <w:t>сварка арматурных и трубных изделий</w:t>
            </w:r>
          </w:p>
        </w:tc>
        <w:tc>
          <w:tcPr>
            <w:tcW w:w="9001" w:type="dxa"/>
          </w:tcPr>
          <w:p w:rsidR="00C12E41" w:rsidRPr="00077E3A" w:rsidRDefault="00C12E41" w:rsidP="00354B63">
            <w:pPr>
              <w:snapToGri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077E3A">
              <w:rPr>
                <w:rFonts w:ascii="Times New Roman" w:eastAsia="Calibri" w:hAnsi="Times New Roman" w:cs="Times New Roman"/>
                <w:b/>
                <w:bCs/>
              </w:rPr>
              <w:t>Содержание:</w:t>
            </w:r>
          </w:p>
        </w:tc>
        <w:tc>
          <w:tcPr>
            <w:tcW w:w="1985" w:type="dxa"/>
            <w:gridSpan w:val="2"/>
          </w:tcPr>
          <w:p w:rsidR="00C12E41" w:rsidRPr="00077E3A" w:rsidRDefault="00C12E41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276" w:type="dxa"/>
          </w:tcPr>
          <w:p w:rsidR="00C12E41" w:rsidRPr="00077E3A" w:rsidRDefault="00C12E4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6521" w:rsidTr="00CA4B9A">
        <w:trPr>
          <w:trHeight w:val="794"/>
        </w:trPr>
        <w:tc>
          <w:tcPr>
            <w:tcW w:w="3134" w:type="dxa"/>
            <w:vMerge/>
          </w:tcPr>
          <w:p w:rsidR="002D6521" w:rsidRPr="00077E3A" w:rsidRDefault="002D6521" w:rsidP="00354B63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001" w:type="dxa"/>
          </w:tcPr>
          <w:p w:rsidR="002D6521" w:rsidRPr="00077E3A" w:rsidRDefault="002D6521" w:rsidP="00CA4B9A">
            <w:pPr>
              <w:snapToGrid w:val="0"/>
              <w:rPr>
                <w:rFonts w:ascii="Times New Roman" w:hAnsi="Times New Roman" w:cs="Times New Roman"/>
              </w:rPr>
            </w:pPr>
            <w:r w:rsidRPr="00077E3A">
              <w:rPr>
                <w:rFonts w:ascii="Times New Roman" w:hAnsi="Times New Roman" w:cs="Times New Roman"/>
              </w:rPr>
              <w:t>Инструктаж по ТБ и организация рабочего места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77E3A">
              <w:rPr>
                <w:rFonts w:ascii="Times New Roman" w:hAnsi="Times New Roman" w:cs="Times New Roman"/>
              </w:rPr>
              <w:t>Разметка. Механизированная резка. Правка и гибка. Сборка на прихватки</w:t>
            </w:r>
            <w:r>
              <w:rPr>
                <w:rFonts w:ascii="Times New Roman" w:hAnsi="Times New Roman" w:cs="Times New Roman"/>
              </w:rPr>
              <w:t>. Сборка, сварка арматурных конструкций, контроль сварных шво</w:t>
            </w:r>
            <w:r w:rsidR="00CA4B9A">
              <w:rPr>
                <w:rFonts w:ascii="Times New Roman" w:hAnsi="Times New Roman" w:cs="Times New Roman"/>
              </w:rPr>
              <w:t xml:space="preserve">в. </w:t>
            </w:r>
            <w:r w:rsidRPr="00077E3A">
              <w:rPr>
                <w:rFonts w:ascii="Times New Roman" w:hAnsi="Times New Roman" w:cs="Times New Roman"/>
              </w:rPr>
              <w:t xml:space="preserve">Сборка, сварка конструкций из труб, контроль </w:t>
            </w:r>
            <w:r>
              <w:rPr>
                <w:rFonts w:ascii="Times New Roman" w:hAnsi="Times New Roman" w:cs="Times New Roman"/>
              </w:rPr>
              <w:t xml:space="preserve">сварных </w:t>
            </w:r>
            <w:r w:rsidRPr="00077E3A">
              <w:rPr>
                <w:rFonts w:ascii="Times New Roman" w:hAnsi="Times New Roman" w:cs="Times New Roman"/>
              </w:rPr>
              <w:t>швов.</w:t>
            </w:r>
          </w:p>
        </w:tc>
        <w:tc>
          <w:tcPr>
            <w:tcW w:w="1985" w:type="dxa"/>
            <w:gridSpan w:val="2"/>
          </w:tcPr>
          <w:p w:rsidR="002D6521" w:rsidRPr="00077E3A" w:rsidRDefault="002D6521" w:rsidP="00354B6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D6521" w:rsidRPr="00077E3A" w:rsidRDefault="002D652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D6521" w:rsidRPr="00077E3A" w:rsidRDefault="002D652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D6521" w:rsidRPr="00077E3A" w:rsidRDefault="002D652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7E3A">
              <w:rPr>
                <w:rFonts w:ascii="Times New Roman" w:hAnsi="Times New Roman" w:cs="Times New Roman"/>
              </w:rPr>
              <w:t>3</w:t>
            </w:r>
          </w:p>
        </w:tc>
      </w:tr>
      <w:tr w:rsidR="00C12E41" w:rsidTr="000F5E05">
        <w:tc>
          <w:tcPr>
            <w:tcW w:w="3134" w:type="dxa"/>
            <w:vMerge w:val="restart"/>
          </w:tcPr>
          <w:p w:rsidR="00C12E41" w:rsidRPr="00077E3A" w:rsidRDefault="00C12E41" w:rsidP="00354B63">
            <w:pPr>
              <w:rPr>
                <w:rFonts w:ascii="Times New Roman" w:hAnsi="Times New Roman" w:cs="Times New Roman"/>
                <w:b/>
              </w:rPr>
            </w:pPr>
            <w:r w:rsidRPr="00332C2F">
              <w:rPr>
                <w:rFonts w:ascii="Times New Roman" w:eastAsia="Calibri" w:hAnsi="Times New Roman" w:cs="Times New Roman"/>
                <w:b/>
                <w:szCs w:val="24"/>
                <w:lang w:eastAsia="ar-SA"/>
              </w:rPr>
              <w:t>Дифференцированный зачёт</w:t>
            </w:r>
          </w:p>
        </w:tc>
        <w:tc>
          <w:tcPr>
            <w:tcW w:w="9001" w:type="dxa"/>
          </w:tcPr>
          <w:p w:rsidR="00C12E41" w:rsidRPr="00077E3A" w:rsidRDefault="00C12E41" w:rsidP="00354B63">
            <w:pPr>
              <w:snapToGri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077E3A">
              <w:rPr>
                <w:rFonts w:ascii="Times New Roman" w:eastAsia="Calibri" w:hAnsi="Times New Roman" w:cs="Times New Roman"/>
                <w:b/>
                <w:bCs/>
              </w:rPr>
              <w:t>Содержание:</w:t>
            </w:r>
            <w:r w:rsidRPr="00077E3A">
              <w:rPr>
                <w:rFonts w:ascii="Times New Roman" w:hAnsi="Times New Roman" w:cs="Times New Roman"/>
              </w:rPr>
              <w:t xml:space="preserve"> Изготовление</w:t>
            </w:r>
            <w:r w:rsidR="006E5C0F">
              <w:rPr>
                <w:rFonts w:ascii="Times New Roman" w:hAnsi="Times New Roman" w:cs="Times New Roman"/>
              </w:rPr>
              <w:t xml:space="preserve"> корпуса</w:t>
            </w:r>
            <w:r w:rsidRPr="00077E3A">
              <w:rPr>
                <w:rFonts w:ascii="Times New Roman" w:hAnsi="Times New Roman" w:cs="Times New Roman"/>
              </w:rPr>
              <w:t xml:space="preserve"> мангала</w:t>
            </w:r>
          </w:p>
        </w:tc>
        <w:tc>
          <w:tcPr>
            <w:tcW w:w="1985" w:type="dxa"/>
            <w:gridSpan w:val="2"/>
          </w:tcPr>
          <w:p w:rsidR="00C12E41" w:rsidRPr="00077E3A" w:rsidRDefault="00C12E41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77E3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C12E41" w:rsidRPr="00077E3A" w:rsidRDefault="00C12E41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4B9A" w:rsidTr="00975AAB">
        <w:trPr>
          <w:trHeight w:val="759"/>
        </w:trPr>
        <w:tc>
          <w:tcPr>
            <w:tcW w:w="3134" w:type="dxa"/>
            <w:vMerge/>
          </w:tcPr>
          <w:p w:rsidR="00CA4B9A" w:rsidRPr="00077E3A" w:rsidRDefault="00CA4B9A" w:rsidP="00354B63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001" w:type="dxa"/>
            <w:vAlign w:val="center"/>
          </w:tcPr>
          <w:p w:rsidR="00CA4B9A" w:rsidRPr="00077E3A" w:rsidRDefault="00CA4B9A" w:rsidP="00CA4B9A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077E3A">
              <w:rPr>
                <w:rFonts w:ascii="Times New Roman" w:hAnsi="Times New Roman" w:cs="Times New Roman"/>
              </w:rPr>
              <w:t>Ручная дуговая сварка</w:t>
            </w:r>
          </w:p>
          <w:p w:rsidR="00CA4B9A" w:rsidRPr="00077E3A" w:rsidRDefault="00CA4B9A" w:rsidP="00CA4B9A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077E3A">
              <w:rPr>
                <w:rFonts w:ascii="Times New Roman" w:hAnsi="Times New Roman" w:cs="Times New Roman"/>
              </w:rPr>
              <w:t>Полуавтоматическая сварка</w:t>
            </w:r>
          </w:p>
        </w:tc>
        <w:tc>
          <w:tcPr>
            <w:tcW w:w="1985" w:type="dxa"/>
            <w:gridSpan w:val="2"/>
          </w:tcPr>
          <w:p w:rsidR="00CA4B9A" w:rsidRPr="00077E3A" w:rsidRDefault="00CA4B9A" w:rsidP="00354B6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A4B9A" w:rsidRPr="00077E3A" w:rsidRDefault="00CA4B9A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A4B9A" w:rsidRPr="00077E3A" w:rsidRDefault="00CA4B9A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7E3A">
              <w:rPr>
                <w:rFonts w:ascii="Times New Roman" w:hAnsi="Times New Roman" w:cs="Times New Roman"/>
              </w:rPr>
              <w:t>3</w:t>
            </w:r>
          </w:p>
          <w:p w:rsidR="00CA4B9A" w:rsidRPr="00077E3A" w:rsidRDefault="00CA4B9A" w:rsidP="00354B6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E41" w:rsidTr="000F5E05">
        <w:tc>
          <w:tcPr>
            <w:tcW w:w="3134" w:type="dxa"/>
          </w:tcPr>
          <w:p w:rsidR="00C12E41" w:rsidRPr="00077E3A" w:rsidRDefault="00C12E41" w:rsidP="00354B63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001" w:type="dxa"/>
          </w:tcPr>
          <w:p w:rsidR="00C12E41" w:rsidRPr="00077E3A" w:rsidRDefault="00C12E41" w:rsidP="00354B63">
            <w:pPr>
              <w:snapToGrid w:val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Всего </w:t>
            </w:r>
            <w:r w:rsidRPr="00077E3A">
              <w:rPr>
                <w:rFonts w:ascii="Times New Roman" w:hAnsi="Times New Roman" w:cs="Times New Roman"/>
                <w:b/>
              </w:rPr>
              <w:t xml:space="preserve">по модулю ПМ 01     </w:t>
            </w:r>
          </w:p>
        </w:tc>
        <w:tc>
          <w:tcPr>
            <w:tcW w:w="1985" w:type="dxa"/>
            <w:gridSpan w:val="2"/>
          </w:tcPr>
          <w:p w:rsidR="00C12E41" w:rsidRPr="00077E3A" w:rsidRDefault="00C12E41" w:rsidP="00354B6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1276" w:type="dxa"/>
          </w:tcPr>
          <w:p w:rsidR="00C12E41" w:rsidRPr="00077E3A" w:rsidRDefault="00C12E41" w:rsidP="00354B63">
            <w:pPr>
              <w:snapToGrid w:val="0"/>
              <w:jc w:val="center"/>
              <w:rPr>
                <w:rFonts w:ascii="Times New Roman" w:hAnsi="Times New Roman" w:cs="Times New Roman"/>
                <w:color w:val="D9D9D9" w:themeColor="background1" w:themeShade="D9"/>
              </w:rPr>
            </w:pPr>
          </w:p>
        </w:tc>
      </w:tr>
    </w:tbl>
    <w:p w:rsidR="00676FC5" w:rsidRDefault="00676FC5" w:rsidP="00EA31C8">
      <w:pPr>
        <w:rPr>
          <w:rFonts w:ascii="Times New Roman" w:hAnsi="Times New Roman" w:cs="Times New Roman"/>
        </w:rPr>
        <w:sectPr w:rsidR="00676FC5" w:rsidSect="00372AC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9312E" w:rsidRPr="00D9312E" w:rsidRDefault="00D9312E" w:rsidP="00D9312E">
      <w:pPr>
        <w:pStyle w:val="1"/>
        <w:keepLines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D9312E">
        <w:rPr>
          <w:rFonts w:ascii="Times New Roman" w:eastAsia="Times New Roman" w:hAnsi="Times New Roman" w:cs="Times New Roman"/>
          <w:color w:val="auto"/>
        </w:rPr>
        <w:lastRenderedPageBreak/>
        <w:t xml:space="preserve">4. УСЛОВИЯ РЕАЛИЗАЦИИ ПРОГРАММЫ УЧЕБНОЙ ПРАКТИКИ </w:t>
      </w:r>
    </w:p>
    <w:p w:rsidR="00D9312E" w:rsidRPr="00D9312E" w:rsidRDefault="00D9312E" w:rsidP="00D931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12E" w:rsidRPr="00D9312E" w:rsidRDefault="00D9312E" w:rsidP="00D9312E">
      <w:pPr>
        <w:pStyle w:val="1"/>
        <w:keepLines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line="240" w:lineRule="auto"/>
        <w:jc w:val="both"/>
        <w:rPr>
          <w:rFonts w:ascii="Times New Roman" w:eastAsia="Times New Roman" w:hAnsi="Times New Roman" w:cs="Times New Roman"/>
          <w:bCs w:val="0"/>
          <w:color w:val="auto"/>
        </w:rPr>
      </w:pPr>
      <w:r w:rsidRPr="00D9312E">
        <w:rPr>
          <w:rFonts w:ascii="Times New Roman" w:eastAsia="Times New Roman" w:hAnsi="Times New Roman" w:cs="Times New Roman"/>
          <w:color w:val="auto"/>
        </w:rPr>
        <w:t xml:space="preserve">4.1. </w:t>
      </w:r>
      <w:r w:rsidRPr="00D9312E">
        <w:rPr>
          <w:rFonts w:ascii="Times New Roman" w:eastAsia="Times New Roman" w:hAnsi="Times New Roman" w:cs="Times New Roman"/>
          <w:bCs w:val="0"/>
          <w:color w:val="auto"/>
        </w:rPr>
        <w:t>Требования к минимальному материально-техническому обеспечению</w:t>
      </w:r>
    </w:p>
    <w:p w:rsidR="00D9312E" w:rsidRPr="00D9312E" w:rsidRDefault="00D9312E" w:rsidP="00D93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2E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учебной практики </w:t>
      </w:r>
      <w:r w:rsidR="000B399C">
        <w:rPr>
          <w:rFonts w:ascii="Times New Roman" w:eastAsia="Times New Roman" w:hAnsi="Times New Roman" w:cs="Times New Roman"/>
          <w:sz w:val="28"/>
          <w:szCs w:val="28"/>
        </w:rPr>
        <w:t xml:space="preserve">требует </w:t>
      </w:r>
      <w:r w:rsidRPr="00D9312E">
        <w:rPr>
          <w:rFonts w:ascii="Times New Roman" w:eastAsia="Times New Roman" w:hAnsi="Times New Roman" w:cs="Times New Roman"/>
          <w:sz w:val="28"/>
          <w:szCs w:val="28"/>
        </w:rPr>
        <w:t xml:space="preserve">наличие слесарной   мастерской. </w:t>
      </w:r>
    </w:p>
    <w:p w:rsidR="00D9312E" w:rsidRPr="00D9312E" w:rsidRDefault="00D9312E" w:rsidP="00D9312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ab/>
        <w:t>Оборудование слесарной мастерской и рабочих мест мастерской:</w:t>
      </w:r>
    </w:p>
    <w:p w:rsidR="00D9312E" w:rsidRPr="00D9312E" w:rsidRDefault="00D9312E" w:rsidP="00D93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>- слесарные верстаки;</w:t>
      </w:r>
    </w:p>
    <w:p w:rsidR="00D9312E" w:rsidRPr="00D9312E" w:rsidRDefault="00D9312E" w:rsidP="00D93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>- заточные станки;</w:t>
      </w:r>
    </w:p>
    <w:p w:rsidR="00D9312E" w:rsidRPr="00D9312E" w:rsidRDefault="00D9312E" w:rsidP="00D93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>- настольно-сверлильные станки;</w:t>
      </w:r>
    </w:p>
    <w:p w:rsidR="00D9312E" w:rsidRPr="00D9312E" w:rsidRDefault="00D9312E" w:rsidP="00D93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>- комплекты слесарного инструмента;</w:t>
      </w:r>
    </w:p>
    <w:p w:rsidR="00D9312E" w:rsidRPr="00D9312E" w:rsidRDefault="00D9312E" w:rsidP="00D93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>- комплекты измерительного инструмента;</w:t>
      </w:r>
    </w:p>
    <w:p w:rsidR="00D9312E" w:rsidRPr="00D9312E" w:rsidRDefault="00D9312E" w:rsidP="00D93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>- плакаты по темам уроков.</w:t>
      </w:r>
    </w:p>
    <w:p w:rsidR="00D9312E" w:rsidRPr="00596B8B" w:rsidRDefault="00D9312E" w:rsidP="00596B8B">
      <w:pPr>
        <w:pStyle w:val="1"/>
        <w:keepLines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line="240" w:lineRule="auto"/>
        <w:rPr>
          <w:rFonts w:ascii="Times New Roman" w:eastAsia="Times New Roman" w:hAnsi="Times New Roman" w:cs="Times New Roman"/>
          <w:color w:val="auto"/>
        </w:rPr>
      </w:pPr>
      <w:r w:rsidRPr="00596B8B">
        <w:rPr>
          <w:rFonts w:ascii="Times New Roman" w:eastAsia="Times New Roman" w:hAnsi="Times New Roman" w:cs="Times New Roman"/>
          <w:color w:val="auto"/>
        </w:rPr>
        <w:t>4.2. Информационное обеспечение обучения</w:t>
      </w:r>
    </w:p>
    <w:p w:rsidR="00D9312E" w:rsidRDefault="00D9312E" w:rsidP="00D93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6B8B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CA4B9A" w:rsidRPr="00CA4B9A" w:rsidRDefault="00E23608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7618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A4B9A"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Катаев, Р. Ф.  Технология сварочных работ: теория и технология контактной сварки: учебник для среднего профессионального образования / Р. Ф. Катаев, В. С. </w:t>
      </w:r>
      <w:proofErr w:type="spellStart"/>
      <w:r w:rsidR="00CA4B9A" w:rsidRPr="00CA4B9A">
        <w:rPr>
          <w:rFonts w:ascii="Times New Roman" w:eastAsia="Times New Roman" w:hAnsi="Times New Roman" w:cs="Times New Roman"/>
          <w:bCs/>
          <w:sz w:val="28"/>
          <w:szCs w:val="28"/>
        </w:rPr>
        <w:t>Милютин</w:t>
      </w:r>
      <w:proofErr w:type="spellEnd"/>
      <w:r w:rsidR="00CA4B9A"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, М. Г. </w:t>
      </w:r>
      <w:proofErr w:type="spellStart"/>
      <w:r w:rsidR="00CA4B9A" w:rsidRPr="00CA4B9A">
        <w:rPr>
          <w:rFonts w:ascii="Times New Roman" w:eastAsia="Times New Roman" w:hAnsi="Times New Roman" w:cs="Times New Roman"/>
          <w:bCs/>
          <w:sz w:val="28"/>
          <w:szCs w:val="28"/>
        </w:rPr>
        <w:t>Близник</w:t>
      </w:r>
      <w:proofErr w:type="spellEnd"/>
      <w:r w:rsidR="00CA4B9A"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; под научной редакцией М. П. Шалимова. — Москва: Издательство </w:t>
      </w:r>
      <w:proofErr w:type="spellStart"/>
      <w:r w:rsidR="00CA4B9A" w:rsidRPr="00CA4B9A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="00CA4B9A"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, 2025. — 146 с. — (Профессиональное образование). — ISBN 978-5-534-10927-6. — Текст: электронный // Образовательная платформа </w:t>
      </w:r>
      <w:proofErr w:type="spellStart"/>
      <w:r w:rsidR="00CA4B9A" w:rsidRPr="00CA4B9A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="00CA4B9A"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https://urait.ru/bcode/566180 (дата обращения: 16.06.2025).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Черепахин, А. А.  Технология сварочных работ: учебник для среднего профессионального образования / А. А. Черепахин, В. М. Виноградов, Н. Ф. </w:t>
      </w:r>
      <w:proofErr w:type="spell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Шпунькин</w:t>
      </w:r>
      <w:proofErr w:type="spell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2-е изд., </w:t>
      </w:r>
      <w:proofErr w:type="spell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испр</w:t>
      </w:r>
      <w:proofErr w:type="spellEnd"/>
      <w:proofErr w:type="gram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доп. — Москва: Издательство </w:t>
      </w:r>
      <w:proofErr w:type="spell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, 2025. — 269 с. — (Профессиональное образование). — ISBN 978-5-534-08456-6. — Текст: электронный // Образовательная платформа </w:t>
      </w:r>
      <w:proofErr w:type="spell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https://urait.ru/bcode/563414 (дата обращения: 16.06.2025)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Дедюх</w:t>
      </w:r>
      <w:proofErr w:type="spell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, Р. И.  Технология сварочных работ: сварка плавлением: учебник для среднего профессионального образования / Р. И. </w:t>
      </w:r>
      <w:proofErr w:type="spell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Дедюх</w:t>
      </w:r>
      <w:proofErr w:type="spell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Москва: Издательство </w:t>
      </w:r>
      <w:proofErr w:type="spell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, 2025. — 169 с. — (Профессиональное образование). — ISBN 978-5-534-03766-1. — Текст: электронный // Образовательная платформа </w:t>
      </w:r>
      <w:proofErr w:type="spell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https://urait.ru/bcode/563413 (дата обращения: 16.06.2025)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Новокрещенов, В. В.  Неразрушающий контроль сварных соединений в машиностроении: учебник для среднего профессионального образования / В. В. Новокрещенов, Р. В. </w:t>
      </w:r>
      <w:proofErr w:type="spell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Родякина</w:t>
      </w:r>
      <w:proofErr w:type="spell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; под научной редакцией Н. Н. Прохорова. — 2-е изд., </w:t>
      </w:r>
      <w:proofErr w:type="spell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испр</w:t>
      </w:r>
      <w:proofErr w:type="spellEnd"/>
      <w:proofErr w:type="gram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доп. — Москва: Издательство </w:t>
      </w:r>
      <w:proofErr w:type="spell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, 2025. — 301 с. — (Профессиональное образование). — ISBN 978-5-534-07186-3. — Текст: электронный // Образовательная платформа </w:t>
      </w:r>
      <w:proofErr w:type="spell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</w:t>
      </w:r>
    </w:p>
    <w:p w:rsidR="00CA4B9A" w:rsidRPr="0026258A" w:rsidRDefault="00CA4B9A" w:rsidP="0026258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64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6258A">
        <w:rPr>
          <w:rFonts w:ascii="Times New Roman" w:eastAsia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ПБ 03-273-99 Правила аттестации сварщиков и специалистов сварочного производства 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РД 03-495-02Технологический регламент проведения аттестации сварщиков и специалистов сварочного производства 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Виноградов В.С. Электрическая дуговая сварка: учебник для нач. проф. Образования/В.С. Виноградов. - 3-е изд. стер. -М.: Издательский центр «Академия» 2009 -320с.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Герасименко А.И. Основы </w:t>
      </w:r>
      <w:proofErr w:type="spell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электрогазосварки</w:t>
      </w:r>
      <w:proofErr w:type="spell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: учебное пособие. – Ростов н/Д: Феникс,2004-384с.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Куликов </w:t>
      </w:r>
      <w:proofErr w:type="spell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О.Н.Охрана</w:t>
      </w:r>
      <w:proofErr w:type="spell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 труда при производстве сварочных работ: </w:t>
      </w:r>
      <w:proofErr w:type="spellStart"/>
      <w:proofErr w:type="gram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учеб.пособие</w:t>
      </w:r>
      <w:proofErr w:type="spellEnd"/>
      <w:proofErr w:type="gram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нач. проф. образования/О.Н. Куликов, Е.И. Ролин.-5-е </w:t>
      </w:r>
      <w:proofErr w:type="spell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изд.стер</w:t>
      </w:r>
      <w:proofErr w:type="spell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.- М.: Издательский центр «Академия»,2008.-176с.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Виноградов В.С. Электрическая дуговая сварка: учебник для нач. проф. Образования/В.С. Виноградов - 5-е изд. стер. -М.: Издательский центр «Академия» 2012 -320с.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Овчинников В.В. Сварка и резка деталей из различных сталей, цветных металлов и их сплавов, чугуна во всех пространственных положениях: учебник для студ. учреждений сред. проф. образования /ВВ Овчинников. - М.: Издательский центр «Академия» 2014 -304с.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Галушкина В.Н. Технология производства сварных конструкций: учебник для студ. </w:t>
      </w:r>
      <w:proofErr w:type="spell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учрежд</w:t>
      </w:r>
      <w:proofErr w:type="spell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. сред. проф. образования/ВН Галушкина. - М.: Издательский центр «Академия» 2014 -192с.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Покровский Б.С. Основы слесарного дела: учебник для нач. проф. образования/</w:t>
      </w:r>
      <w:proofErr w:type="spell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Б.С.Покровский</w:t>
      </w:r>
      <w:proofErr w:type="spell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. – 5-е </w:t>
      </w:r>
      <w:proofErr w:type="spellStart"/>
      <w:proofErr w:type="gram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изд.стер</w:t>
      </w:r>
      <w:proofErr w:type="spellEnd"/>
      <w:proofErr w:type="gram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. -М.: Издательский центр «Академия» 2012 -320с.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Чернышев Г.Г. Сварочное дело: Сварка и резка металлов: Учебник для нач. Проф. Образования Г.Г. Чернышев – 6-е </w:t>
      </w:r>
      <w:proofErr w:type="spellStart"/>
      <w:proofErr w:type="gram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изд.стер</w:t>
      </w:r>
      <w:proofErr w:type="spellEnd"/>
      <w:proofErr w:type="gram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. – М.: Издательский центр «Академия» 2012 -496с.</w:t>
      </w:r>
    </w:p>
    <w:p w:rsidR="00CA4B9A" w:rsidRPr="00CA4B9A" w:rsidRDefault="00CA4B9A" w:rsidP="0026258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64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A4B9A" w:rsidRPr="0026258A" w:rsidRDefault="00CA4B9A" w:rsidP="0026258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64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6258A">
        <w:rPr>
          <w:rFonts w:ascii="Times New Roman" w:eastAsia="Times New Roman" w:hAnsi="Times New Roman" w:cs="Times New Roman"/>
          <w:b/>
          <w:bCs/>
          <w:sz w:val="28"/>
          <w:szCs w:val="28"/>
        </w:rPr>
        <w:t>Электронные ресурсы: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ГОСТ 5264 –80 Ручная дуговая сварка. Соединения сварочные. Основные типы, конструктивные элементы и размеры.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ГОСТ 2601 –84 Сварка металлов. Термины и определения основных понятий.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ГОСТ 14098-91 Соединения сварные арматуры и закладных изделий конструкций.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ГОСТ 16037-80 Соединения сварные стальных трубопроводов. М.: Издательство стандартов, 1980-31с.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ГОСТ 9466-75. Электроды покрытые металлические для ручной дуговой сварки сталей и наплавки;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Иллюстрированное пособие сварщика.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Ручная сварка при сооружении и ремонте трубопроводов пара и горячей воды, издательство «СОУЭЛО», Москва, 2002.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 Иллюстрированное пособие сварщика. «Ручная дуговая сварка», изд.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«СОУЭЛО», 2000.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Юхин Н. А. Иллюстрированное пособие сварщика. «Механизированная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дуговая сварка плавящимся электродом в защитных газах», изд. «СОУЭЛО», 2002. 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Сварка и резка деталей из различных сталей, цветных металлов и их сплавов, чугунов во всех пространственных положениях: электронный образовательный ресурс, часть 1 для профессии «Сварщик» (электросварочные и газосварочные работы) М.: Издательский центр «Академия», 2013-1диск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Сварка и резка деталей из различных сталей, цветных металлов и их сплавов, чугунов во всех пространственных положениях: электронный образовательный ресурс, часть 2 для профессии «Сварщик» (электросварочные и газосварочные работы) М.: Издательский центр «Академия», 2013-1диск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Электросварщик ручной сварки. Газосварщик, Петербургский государственный университет путей сообщения, 2002. -1диск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Безопасность труда при работе   с ручным слесарным инструментом: серия мультимедийных компьютерных обучающих программ по охране труда, выпуск №5., версия 2.0, Петербургский государственный университет путей сообщения, </w:t>
      </w:r>
      <w:proofErr w:type="gram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2002.-</w:t>
      </w:r>
      <w:proofErr w:type="gram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1диск</w:t>
      </w:r>
    </w:p>
    <w:p w:rsidR="00CA4B9A" w:rsidRPr="0026258A" w:rsidRDefault="00CA4B9A" w:rsidP="002625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258A">
        <w:rPr>
          <w:rFonts w:ascii="Times New Roman" w:eastAsia="Times New Roman" w:hAnsi="Times New Roman" w:cs="Times New Roman"/>
          <w:bCs/>
          <w:sz w:val="28"/>
          <w:szCs w:val="28"/>
        </w:rPr>
        <w:t>Интернет-ресурсы: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http://www.motor-remont.ru/bibly.html - Библиотека сварщика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http://www.osvarke.com/defekt.html -О сварке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http://electrosvarka.su/  -</w:t>
      </w:r>
      <w:proofErr w:type="gramEnd"/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 xml:space="preserve"> Дуговая сварка и резка металлов</w:t>
      </w:r>
    </w:p>
    <w:p w:rsidR="00CA4B9A" w:rsidRPr="00CA4B9A" w:rsidRDefault="00CA4B9A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4B9A">
        <w:rPr>
          <w:rFonts w:ascii="Times New Roman" w:eastAsia="Times New Roman" w:hAnsi="Times New Roman" w:cs="Times New Roman"/>
          <w:bCs/>
          <w:sz w:val="28"/>
          <w:szCs w:val="28"/>
        </w:rPr>
        <w:t>http://www.gost-svarka.ru – Стандарты по сварке</w:t>
      </w:r>
    </w:p>
    <w:p w:rsidR="00D9312E" w:rsidRPr="00CA4B9A" w:rsidRDefault="00D9312E" w:rsidP="00CA4B9A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312E" w:rsidRPr="00596B8B" w:rsidRDefault="00D9312E" w:rsidP="00D9312E">
      <w:pPr>
        <w:pStyle w:val="1"/>
        <w:keepLines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line="240" w:lineRule="auto"/>
        <w:rPr>
          <w:rFonts w:ascii="Times New Roman" w:eastAsia="Times New Roman" w:hAnsi="Times New Roman" w:cs="Times New Roman"/>
          <w:color w:val="auto"/>
        </w:rPr>
      </w:pPr>
      <w:r w:rsidRPr="00596B8B">
        <w:rPr>
          <w:rFonts w:ascii="Times New Roman" w:eastAsia="Times New Roman" w:hAnsi="Times New Roman" w:cs="Times New Roman"/>
          <w:color w:val="auto"/>
        </w:rPr>
        <w:t>4.3. Общие требования к организации образовательного процесса</w:t>
      </w:r>
    </w:p>
    <w:p w:rsidR="00964962" w:rsidRPr="00D9312E" w:rsidRDefault="00596B8B" w:rsidP="00964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964962" w:rsidRPr="00D9312E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предполагает учебную (производственное обучение) практику, которая проводиться рассредоточено. </w:t>
      </w:r>
    </w:p>
    <w:p w:rsidR="00D9312E" w:rsidRPr="00D9312E" w:rsidRDefault="00D9312E" w:rsidP="00D9312E">
      <w:pPr>
        <w:pStyle w:val="20"/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>Продолжительность учебной практики –6 часов в день.</w:t>
      </w:r>
    </w:p>
    <w:p w:rsidR="00D9312E" w:rsidRPr="00D9312E" w:rsidRDefault="00D9312E" w:rsidP="00D931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12E" w:rsidRPr="00D9312E" w:rsidRDefault="00D9312E" w:rsidP="00596B8B">
      <w:pPr>
        <w:pStyle w:val="1"/>
        <w:keepLines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596B8B">
        <w:rPr>
          <w:rFonts w:ascii="Times New Roman" w:eastAsia="Times New Roman" w:hAnsi="Times New Roman" w:cs="Times New Roman"/>
          <w:color w:val="auto"/>
        </w:rPr>
        <w:t>4.4. Кадровое обеспечение образовательного процесса</w:t>
      </w:r>
    </w:p>
    <w:p w:rsidR="00D9312E" w:rsidRPr="00596B8B" w:rsidRDefault="00D9312E" w:rsidP="00D93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312E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  <w:r w:rsidR="0026258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96B8B">
        <w:rPr>
          <w:rFonts w:ascii="Times New Roman" w:hAnsi="Times New Roman" w:cs="Times New Roman"/>
          <w:bCs/>
          <w:sz w:val="28"/>
          <w:szCs w:val="28"/>
        </w:rPr>
        <w:t>м</w:t>
      </w: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 xml:space="preserve">астера производственного обучения - </w:t>
      </w:r>
      <w:r w:rsidR="0026258A">
        <w:rPr>
          <w:rFonts w:ascii="Times New Roman" w:eastAsia="Times New Roman" w:hAnsi="Times New Roman" w:cs="Times New Roman"/>
          <w:bCs/>
          <w:sz w:val="28"/>
          <w:szCs w:val="28"/>
        </w:rPr>
        <w:t>имеют</w:t>
      </w: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средне</w:t>
      </w:r>
      <w:r w:rsidR="0026258A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профессионально</w:t>
      </w:r>
      <w:r w:rsidR="0026258A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6258A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высше</w:t>
      </w:r>
      <w:r w:rsidR="0026258A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профессионально</w:t>
      </w:r>
      <w:r w:rsidR="0026258A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образовани</w:t>
      </w:r>
      <w:r w:rsidR="0026258A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>, соответствующего профилю. Мастера производственного обучения име</w:t>
      </w:r>
      <w:r w:rsidR="00DF4306">
        <w:rPr>
          <w:rFonts w:ascii="Times New Roman" w:eastAsia="Times New Roman" w:hAnsi="Times New Roman" w:cs="Times New Roman"/>
          <w:bCs/>
          <w:sz w:val="28"/>
          <w:szCs w:val="28"/>
        </w:rPr>
        <w:t>ю</w:t>
      </w: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 xml:space="preserve">т на </w:t>
      </w:r>
      <w:r w:rsidR="00DF4306">
        <w:rPr>
          <w:rFonts w:ascii="Times New Roman" w:eastAsia="Times New Roman" w:hAnsi="Times New Roman" w:cs="Times New Roman"/>
          <w:bCs/>
          <w:sz w:val="28"/>
          <w:szCs w:val="28"/>
        </w:rPr>
        <w:t>4 рабочий</w:t>
      </w: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разря</w:t>
      </w:r>
      <w:r w:rsidR="00DF4306"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="00EB36B3">
        <w:rPr>
          <w:rFonts w:ascii="Times New Roman" w:hAnsi="Times New Roman" w:cs="Times New Roman"/>
          <w:bCs/>
          <w:sz w:val="28"/>
          <w:szCs w:val="28"/>
        </w:rPr>
        <w:t>. П</w:t>
      </w: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>роход</w:t>
      </w:r>
      <w:r w:rsidR="00DF4306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D9312E">
        <w:rPr>
          <w:rFonts w:ascii="Times New Roman" w:eastAsia="Times New Roman" w:hAnsi="Times New Roman" w:cs="Times New Roman"/>
          <w:bCs/>
          <w:sz w:val="28"/>
          <w:szCs w:val="28"/>
        </w:rPr>
        <w:t>т стажировку в профильных организациях не реже одного раза в 3 года.</w:t>
      </w:r>
    </w:p>
    <w:p w:rsidR="00D9312E" w:rsidRPr="00D9312E" w:rsidRDefault="00D9312E" w:rsidP="00D93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9312E" w:rsidRPr="00D9312E" w:rsidRDefault="00D9312E" w:rsidP="00D93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312E" w:rsidRPr="00D9312E" w:rsidRDefault="00D9312E" w:rsidP="00D931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12E" w:rsidRPr="00D9312E" w:rsidRDefault="00D9312E" w:rsidP="00D931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12E" w:rsidRPr="00D9312E" w:rsidRDefault="00D9312E" w:rsidP="00D931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12E" w:rsidRPr="00D9312E" w:rsidRDefault="00D9312E" w:rsidP="00D931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12E" w:rsidRPr="00D9312E" w:rsidRDefault="00D9312E" w:rsidP="00D931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12E" w:rsidRPr="00D9312E" w:rsidRDefault="00D9312E" w:rsidP="00D931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12E" w:rsidRPr="00D9312E" w:rsidRDefault="00D9312E" w:rsidP="00D931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12E" w:rsidRPr="00D9312E" w:rsidRDefault="00D9312E" w:rsidP="00D931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12E" w:rsidRPr="00D9312E" w:rsidRDefault="00D9312E" w:rsidP="00D931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12E" w:rsidRPr="00D9312E" w:rsidRDefault="00D9312E" w:rsidP="00D931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12E" w:rsidRPr="00D9312E" w:rsidRDefault="00D9312E" w:rsidP="00D931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12E" w:rsidRPr="00D9312E" w:rsidRDefault="00D9312E" w:rsidP="00D931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12E" w:rsidRPr="00EB36B3" w:rsidRDefault="00D9312E" w:rsidP="00EB36B3">
      <w:pPr>
        <w:pStyle w:val="1"/>
        <w:keepLines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line="240" w:lineRule="auto"/>
        <w:jc w:val="both"/>
        <w:rPr>
          <w:rFonts w:ascii="Times New Roman" w:eastAsia="Times New Roman" w:hAnsi="Times New Roman" w:cs="Times New Roman"/>
          <w:caps/>
          <w:color w:val="auto"/>
        </w:rPr>
      </w:pPr>
      <w:r w:rsidRPr="00EB36B3">
        <w:rPr>
          <w:rFonts w:ascii="Times New Roman" w:eastAsia="Times New Roman" w:hAnsi="Times New Roman" w:cs="Times New Roman"/>
          <w:caps/>
          <w:color w:val="auto"/>
        </w:rPr>
        <w:lastRenderedPageBreak/>
        <w:t xml:space="preserve">5. Контроль и оценка результатов освоения </w:t>
      </w:r>
      <w:r w:rsidR="00B929CA">
        <w:rPr>
          <w:rFonts w:ascii="Times New Roman" w:eastAsia="Times New Roman" w:hAnsi="Times New Roman" w:cs="Times New Roman"/>
          <w:caps/>
          <w:color w:val="auto"/>
        </w:rPr>
        <w:t xml:space="preserve">ПРОГРАММЫ УЧЕБНОЙ ПРАКТИКИ </w:t>
      </w:r>
      <w:r w:rsidRPr="00EB36B3">
        <w:rPr>
          <w:rFonts w:ascii="Times New Roman" w:eastAsia="Times New Roman" w:hAnsi="Times New Roman" w:cs="Times New Roman"/>
          <w:caps/>
          <w:color w:val="auto"/>
        </w:rPr>
        <w:t>профессионального модуля (вида профессиональной деятельности)</w:t>
      </w:r>
    </w:p>
    <w:p w:rsidR="00D9312E" w:rsidRPr="00EB36B3" w:rsidRDefault="00D9312E" w:rsidP="00EB3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312E" w:rsidRDefault="00D9312E" w:rsidP="00D93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312E">
        <w:rPr>
          <w:rFonts w:ascii="Times New Roman" w:eastAsia="Times New Roman" w:hAnsi="Times New Roman" w:cs="Times New Roman"/>
          <w:b/>
          <w:bCs/>
          <w:sz w:val="28"/>
          <w:szCs w:val="28"/>
        </w:rPr>
        <w:t>5.1 Контроль и оценка результатов освоения профессиональных компетенций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685"/>
        <w:gridCol w:w="3261"/>
      </w:tblGrid>
      <w:tr w:rsidR="00DF4306" w:rsidRPr="0036455E" w:rsidTr="00B27BE5">
        <w:tc>
          <w:tcPr>
            <w:tcW w:w="3119" w:type="dxa"/>
            <w:shd w:val="clear" w:color="auto" w:fill="auto"/>
            <w:vAlign w:val="center"/>
          </w:tcPr>
          <w:p w:rsidR="00DF4306" w:rsidRPr="0036455E" w:rsidRDefault="00DF4306" w:rsidP="00B27BE5">
            <w:pPr>
              <w:ind w:right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r w:rsidRPr="003645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:rsidR="00DF4306" w:rsidRPr="0036455E" w:rsidRDefault="00DF4306" w:rsidP="00B27BE5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</w:t>
            </w:r>
            <w:r w:rsidRPr="003645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645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нальные компетенции)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F4306" w:rsidRPr="0036455E" w:rsidRDefault="00DF4306" w:rsidP="00B27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F4306" w:rsidRPr="0036455E" w:rsidRDefault="00DF4306" w:rsidP="00B27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DF4306" w:rsidRPr="0036455E" w:rsidTr="00B27BE5">
        <w:tc>
          <w:tcPr>
            <w:tcW w:w="3119" w:type="dxa"/>
            <w:shd w:val="clear" w:color="auto" w:fill="auto"/>
          </w:tcPr>
          <w:p w:rsidR="00DF4306" w:rsidRPr="0036455E" w:rsidRDefault="00DF4306" w:rsidP="00B27BE5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22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1.1 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сборочные операции перед сваркой с использованием конструкторской, производственно-технологической и нормативной документации</w:t>
            </w:r>
          </w:p>
        </w:tc>
        <w:tc>
          <w:tcPr>
            <w:tcW w:w="3685" w:type="dxa"/>
            <w:shd w:val="clear" w:color="auto" w:fill="auto"/>
          </w:tcPr>
          <w:p w:rsidR="00DF4306" w:rsidRPr="0036455E" w:rsidRDefault="00DF4306" w:rsidP="00B2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Точное прочтение условных обозначений на сборочных че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тежах;</w:t>
            </w:r>
          </w:p>
          <w:p w:rsidR="00DF4306" w:rsidRPr="0036455E" w:rsidRDefault="00DF4306" w:rsidP="00B2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Объяснение изображений на че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тежах сварных металлоконс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рукций</w:t>
            </w:r>
          </w:p>
          <w:p w:rsidR="00DF4306" w:rsidRPr="0036455E" w:rsidRDefault="00DF4306" w:rsidP="00B2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Определение по спецификации размеров и материала сборочных единиц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DF4306" w:rsidRPr="0036455E" w:rsidRDefault="00DF4306" w:rsidP="00B27BE5">
            <w:pPr>
              <w:pStyle w:val="a3"/>
              <w:widowControl w:val="0"/>
              <w:tabs>
                <w:tab w:val="left" w:pos="17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ников производственной практики</w:t>
            </w:r>
          </w:p>
          <w:p w:rsidR="00DF4306" w:rsidRPr="0036455E" w:rsidRDefault="00DF4306" w:rsidP="00B27BE5">
            <w:pPr>
              <w:pStyle w:val="a3"/>
              <w:widowControl w:val="0"/>
              <w:tabs>
                <w:tab w:val="left" w:pos="17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DF4306" w:rsidRPr="0036455E" w:rsidRDefault="00DF4306" w:rsidP="00B27BE5">
            <w:pPr>
              <w:pStyle w:val="a3"/>
              <w:widowControl w:val="0"/>
              <w:tabs>
                <w:tab w:val="left" w:pos="17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DF4306" w:rsidRPr="0036455E" w:rsidRDefault="00DF4306" w:rsidP="00B27BE5">
            <w:pPr>
              <w:tabs>
                <w:tab w:val="left" w:pos="17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чающихся.</w:t>
            </w:r>
          </w:p>
        </w:tc>
      </w:tr>
      <w:tr w:rsidR="00DF4306" w:rsidRPr="0036455E" w:rsidTr="00B27BE5">
        <w:trPr>
          <w:trHeight w:val="510"/>
        </w:trPr>
        <w:tc>
          <w:tcPr>
            <w:tcW w:w="3119" w:type="dxa"/>
            <w:shd w:val="clear" w:color="auto" w:fill="auto"/>
          </w:tcPr>
          <w:p w:rsidR="00DF4306" w:rsidRPr="0036455E" w:rsidRDefault="00DF4306" w:rsidP="00B27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1.2 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пространственное положение сварного шва для сварки элементов конструкции (изделий, узлов, деталей)</w:t>
            </w:r>
          </w:p>
        </w:tc>
        <w:tc>
          <w:tcPr>
            <w:tcW w:w="3685" w:type="dxa"/>
            <w:shd w:val="clear" w:color="auto" w:fill="auto"/>
          </w:tcPr>
          <w:p w:rsidR="00DF4306" w:rsidRPr="0036455E" w:rsidRDefault="00DF4306" w:rsidP="00B2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Демонстрация грамотного и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пользования конструкторской, нормативно-технической и пр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изводственно-технологической документации при выполнении сварочных работ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DF4306" w:rsidRPr="0036455E" w:rsidRDefault="00DF4306" w:rsidP="00B27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306" w:rsidRPr="0036455E" w:rsidTr="00B27BE5">
        <w:tc>
          <w:tcPr>
            <w:tcW w:w="3119" w:type="dxa"/>
            <w:shd w:val="clear" w:color="auto" w:fill="auto"/>
          </w:tcPr>
          <w:p w:rsidR="00DF4306" w:rsidRPr="0036455E" w:rsidRDefault="00DF4306" w:rsidP="00B27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1.3 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сборочные приспособления для сборки элементов конструкции (изделий, узлов, деталей) под сварку</w:t>
            </w:r>
          </w:p>
        </w:tc>
        <w:tc>
          <w:tcPr>
            <w:tcW w:w="3685" w:type="dxa"/>
            <w:shd w:val="clear" w:color="auto" w:fill="auto"/>
          </w:tcPr>
          <w:p w:rsidR="00DF4306" w:rsidRPr="0036455E" w:rsidRDefault="00DF4306" w:rsidP="00B27BE5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6455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Распознание устройства сваро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ч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ного и вспомогательного обор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у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дования;</w:t>
            </w:r>
          </w:p>
          <w:p w:rsidR="00DF4306" w:rsidRPr="0036455E" w:rsidRDefault="00DF4306" w:rsidP="00B2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Соблюдение правил  технич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е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ской эксплуатации сварочного  и вспомогательного оборудования для ручной дуговой сварки.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DF4306" w:rsidRPr="0036455E" w:rsidRDefault="00DF4306" w:rsidP="00B27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306" w:rsidRPr="0036455E" w:rsidTr="00B27BE5">
        <w:tc>
          <w:tcPr>
            <w:tcW w:w="3119" w:type="dxa"/>
            <w:shd w:val="clear" w:color="auto" w:fill="auto"/>
          </w:tcPr>
          <w:p w:rsidR="00DF4306" w:rsidRPr="0036455E" w:rsidRDefault="00DF4306" w:rsidP="00B27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1.4 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подготовку элементов конструкции(изделий, узлов, деталей) под сварку, зачистку сварных швов и удаление поверхностных дефектов после сварки с использование ручного или механизированного инструмента</w:t>
            </w:r>
          </w:p>
        </w:tc>
        <w:tc>
          <w:tcPr>
            <w:tcW w:w="3685" w:type="dxa"/>
            <w:shd w:val="clear" w:color="auto" w:fill="auto"/>
          </w:tcPr>
          <w:p w:rsidR="00DF4306" w:rsidRPr="0036455E" w:rsidRDefault="00DF4306" w:rsidP="00B27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6455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Определение сварочных мат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е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риалов по условному обознач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е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нию;</w:t>
            </w:r>
          </w:p>
          <w:p w:rsidR="00DF4306" w:rsidRPr="0036455E" w:rsidRDefault="00DF4306" w:rsidP="00B27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Соблюдение правил хранения и транспортировки сварочных м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териалов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DF4306" w:rsidRPr="0036455E" w:rsidRDefault="00DF4306" w:rsidP="00B27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306" w:rsidRPr="0036455E" w:rsidTr="00B27BE5">
        <w:tc>
          <w:tcPr>
            <w:tcW w:w="3119" w:type="dxa"/>
            <w:shd w:val="clear" w:color="auto" w:fill="auto"/>
          </w:tcPr>
          <w:p w:rsidR="00DF4306" w:rsidRPr="0036455E" w:rsidRDefault="00DF4306" w:rsidP="00B27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1.5 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контроль собранных элементов конструкции (изделий, узлов, деталей) на соответствие геометрических раз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3685" w:type="dxa"/>
            <w:shd w:val="clear" w:color="auto" w:fill="auto"/>
          </w:tcPr>
          <w:p w:rsidR="00DF4306" w:rsidRPr="0036455E" w:rsidRDefault="00DF4306" w:rsidP="00B27B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Обоснованный выбор инстр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>ментов для выполнения слеса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>ных операций;</w:t>
            </w:r>
          </w:p>
          <w:p w:rsidR="00DF4306" w:rsidRPr="0036455E" w:rsidRDefault="00DF4306" w:rsidP="00B27B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технологией выполн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>ния слесарных операций;</w:t>
            </w:r>
          </w:p>
          <w:p w:rsidR="00DF4306" w:rsidRPr="0036455E" w:rsidRDefault="00DF4306" w:rsidP="00B27B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Правильность применения спр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>вочных материалов;</w:t>
            </w:r>
          </w:p>
          <w:p w:rsidR="00DF4306" w:rsidRPr="0036455E" w:rsidRDefault="00DF4306" w:rsidP="00B27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Соблюдение допусков и посадок при сборке изделий;</w:t>
            </w:r>
          </w:p>
          <w:p w:rsidR="00DF4306" w:rsidRPr="0036455E" w:rsidRDefault="00DF4306" w:rsidP="00B27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Обоснованный выбор присп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соблений для сборки;</w:t>
            </w:r>
          </w:p>
          <w:p w:rsidR="00DF4306" w:rsidRPr="0036455E" w:rsidRDefault="00DF4306" w:rsidP="00B27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Владение технологией выполн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ния сборки изделий под сварку.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DF4306" w:rsidRPr="0036455E" w:rsidRDefault="00DF4306" w:rsidP="00B27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306" w:rsidRPr="0036455E" w:rsidTr="00B27BE5">
        <w:tc>
          <w:tcPr>
            <w:tcW w:w="3119" w:type="dxa"/>
            <w:shd w:val="clear" w:color="auto" w:fill="auto"/>
          </w:tcPr>
          <w:p w:rsidR="00DF4306" w:rsidRPr="0036455E" w:rsidRDefault="00DF4306" w:rsidP="00B27BE5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2.1.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 xml:space="preserve"> Проверять работоспособность и исправность сварочного оборудования для ручной дуговой сварки (наплавки, резки) плавящимся покрытым электродом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Грамотная подготовка оборуд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вания и обоснованный выбор о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новных и вспомогательных мат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риалов;</w:t>
            </w:r>
          </w:p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 Подготовка заготовок к работе согласно техническому процессу;</w:t>
            </w:r>
          </w:p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 Обоснованный выбор, точный расчет и обоснование параметров режима сварки;</w:t>
            </w:r>
          </w:p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-Настройка оборудования на з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данные параметры;</w:t>
            </w:r>
          </w:p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-Точная сборка заданного изд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лия, согласно техническому пр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цессу;</w:t>
            </w:r>
          </w:p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 Сварка изделия согласно техн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логической последовательности;</w:t>
            </w:r>
          </w:p>
          <w:p w:rsidR="00DF4306" w:rsidRPr="0036455E" w:rsidRDefault="00DF4306" w:rsidP="00B27B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 Четкое соблюдение режимов сварки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DF4306" w:rsidRPr="0036455E" w:rsidRDefault="00DF4306" w:rsidP="00B27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306" w:rsidRPr="0036455E" w:rsidTr="00B27BE5">
        <w:tc>
          <w:tcPr>
            <w:tcW w:w="3119" w:type="dxa"/>
            <w:shd w:val="clear" w:color="auto" w:fill="auto"/>
          </w:tcPr>
          <w:p w:rsidR="00DF4306" w:rsidRPr="0036455E" w:rsidRDefault="00DF4306" w:rsidP="00B27BE5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/>
                <w:sz w:val="24"/>
                <w:szCs w:val="24"/>
              </w:rPr>
              <w:t>ПК 2.2.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 xml:space="preserve"> Настраивать сварочное оборудование для </w:t>
            </w:r>
          </w:p>
          <w:p w:rsidR="00DF4306" w:rsidRPr="0036455E" w:rsidRDefault="00DF4306" w:rsidP="00B27BE5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ручной дуговой сварки (наплавки, резки) плавящимся покрытым электродом</w:t>
            </w:r>
          </w:p>
        </w:tc>
        <w:tc>
          <w:tcPr>
            <w:tcW w:w="3685" w:type="dxa"/>
            <w:vMerge/>
            <w:shd w:val="clear" w:color="auto" w:fill="auto"/>
          </w:tcPr>
          <w:p w:rsidR="00DF4306" w:rsidRPr="0036455E" w:rsidRDefault="00DF4306" w:rsidP="00B27B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DF4306" w:rsidRPr="0036455E" w:rsidRDefault="00DF4306" w:rsidP="00B27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306" w:rsidRPr="0036455E" w:rsidTr="00B27BE5">
        <w:tc>
          <w:tcPr>
            <w:tcW w:w="3119" w:type="dxa"/>
            <w:shd w:val="clear" w:color="auto" w:fill="auto"/>
          </w:tcPr>
          <w:p w:rsidR="00DF4306" w:rsidRPr="0036455E" w:rsidRDefault="00DF4306" w:rsidP="00B27BE5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/>
                <w:sz w:val="24"/>
                <w:szCs w:val="24"/>
              </w:rPr>
              <w:t>ПК 2.3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 </w:t>
            </w:r>
          </w:p>
          <w:p w:rsidR="00DF4306" w:rsidRPr="0036455E" w:rsidRDefault="00DF4306" w:rsidP="00B27BE5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306" w:rsidRPr="0036455E" w:rsidRDefault="00DF4306" w:rsidP="00B27BE5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 Грамотная подготовка оборуд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вания и обоснованный выбор о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новных и вспомогательных мат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риалов;</w:t>
            </w:r>
          </w:p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 Подготовка заготовок к работе согласно техническому процессу;</w:t>
            </w:r>
          </w:p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 Обоснованный выбор, точный расчет и обоснование параметров режима наплавки;</w:t>
            </w:r>
          </w:p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-Настройка оборудования на з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данные параметры;</w:t>
            </w:r>
          </w:p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-Точная сборка заданного изд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лия, согласно техническому пр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цессу;</w:t>
            </w:r>
          </w:p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 Наплавка изделия согласно те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нологической последовательн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сти;</w:t>
            </w:r>
          </w:p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 Четкое соблюдение режимов наплавки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DF4306" w:rsidRPr="0036455E" w:rsidRDefault="00DF4306" w:rsidP="00B27BE5">
            <w:pPr>
              <w:pStyle w:val="a3"/>
              <w:widowControl w:val="0"/>
              <w:tabs>
                <w:tab w:val="left" w:pos="17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ников производственной практики</w:t>
            </w:r>
          </w:p>
          <w:p w:rsidR="00DF4306" w:rsidRPr="0036455E" w:rsidRDefault="00DF4306" w:rsidP="00B27BE5">
            <w:pPr>
              <w:pStyle w:val="a3"/>
              <w:widowControl w:val="0"/>
              <w:tabs>
                <w:tab w:val="left" w:pos="17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DF4306" w:rsidRPr="0036455E" w:rsidRDefault="00DF4306" w:rsidP="00B27BE5">
            <w:pPr>
              <w:pStyle w:val="a3"/>
              <w:widowControl w:val="0"/>
              <w:tabs>
                <w:tab w:val="left" w:pos="17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DF4306" w:rsidRPr="0036455E" w:rsidRDefault="00DF4306" w:rsidP="00B27BE5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чающихся.</w:t>
            </w:r>
          </w:p>
        </w:tc>
      </w:tr>
      <w:tr w:rsidR="00DF4306" w:rsidRPr="0036455E" w:rsidTr="00B27BE5">
        <w:tc>
          <w:tcPr>
            <w:tcW w:w="3119" w:type="dxa"/>
            <w:shd w:val="clear" w:color="auto" w:fill="auto"/>
          </w:tcPr>
          <w:p w:rsidR="00DF4306" w:rsidRPr="0036455E" w:rsidRDefault="00DF4306" w:rsidP="00B27BE5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2.4.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ручную дуговую сварку (наплавку, резку) плавящимся покрытым электродом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  <w:p w:rsidR="00DF4306" w:rsidRPr="0036455E" w:rsidRDefault="00DF4306" w:rsidP="00B27BE5">
            <w:pPr>
              <w:widowControl w:val="0"/>
              <w:tabs>
                <w:tab w:val="left" w:pos="0"/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 Грамотная подготовка оборуд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вания;</w:t>
            </w:r>
          </w:p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 Подготовка заготовок к работе согласно техническому процессу;</w:t>
            </w:r>
          </w:p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 Разметка заготовки под резку металлов;</w:t>
            </w:r>
          </w:p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 Обоснованный выбор, точный расчет и обоснование параметров режима резки;</w:t>
            </w:r>
          </w:p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-Настройка оборудования на з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данные параметры;</w:t>
            </w:r>
          </w:p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-Резка металла согласно технол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гической последовательности;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DF4306" w:rsidRPr="0036455E" w:rsidRDefault="00DF4306" w:rsidP="00B27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306" w:rsidRPr="0036455E" w:rsidTr="00B27BE5">
        <w:tc>
          <w:tcPr>
            <w:tcW w:w="3119" w:type="dxa"/>
            <w:shd w:val="clear" w:color="auto" w:fill="auto"/>
          </w:tcPr>
          <w:p w:rsidR="00DF4306" w:rsidRPr="0036455E" w:rsidRDefault="00DF4306" w:rsidP="00B27BE5">
            <w:pPr>
              <w:widowControl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ПК 2.5 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Выполнять дуговую резку металла</w:t>
            </w:r>
          </w:p>
        </w:tc>
        <w:tc>
          <w:tcPr>
            <w:tcW w:w="3685" w:type="dxa"/>
            <w:shd w:val="clear" w:color="auto" w:fill="auto"/>
          </w:tcPr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Грамотная подготовка оборудования;</w:t>
            </w:r>
          </w:p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Разметка заготовки под резку металлов;</w:t>
            </w:r>
          </w:p>
          <w:p w:rsidR="00DF4306" w:rsidRPr="0036455E" w:rsidRDefault="00DF4306" w:rsidP="00B27BE5">
            <w:pPr>
              <w:pStyle w:val="a3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Обоснованный выбор, точный расчет и обоснование параметров режима резки;</w:t>
            </w:r>
          </w:p>
          <w:p w:rsidR="00DF4306" w:rsidRPr="0036455E" w:rsidRDefault="00DF4306" w:rsidP="00B27BE5">
            <w:pPr>
              <w:pStyle w:val="a3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-Настройка оборудования на заданные параметры;</w:t>
            </w:r>
          </w:p>
          <w:p w:rsidR="00DF4306" w:rsidRPr="0036455E" w:rsidRDefault="00DF4306" w:rsidP="00B27BE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-Резка металла согласно технологической последовательности;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F4306" w:rsidRPr="0036455E" w:rsidRDefault="00DF4306" w:rsidP="00B27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306" w:rsidRPr="0036455E" w:rsidTr="00B27BE5">
        <w:tc>
          <w:tcPr>
            <w:tcW w:w="3119" w:type="dxa"/>
            <w:shd w:val="clear" w:color="auto" w:fill="auto"/>
          </w:tcPr>
          <w:p w:rsidR="00DF4306" w:rsidRPr="0036455E" w:rsidRDefault="00DF4306" w:rsidP="00B2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/>
                <w:sz w:val="24"/>
                <w:szCs w:val="24"/>
              </w:rPr>
              <w:t>ПК 3.1.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части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но механизированную сварку плавлением разли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ных деталей и конструкций из цветных металлов и сплавов во всех простра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ственных положениях сварного шва.</w:t>
            </w:r>
          </w:p>
        </w:tc>
        <w:tc>
          <w:tcPr>
            <w:tcW w:w="3685" w:type="dxa"/>
            <w:shd w:val="clear" w:color="auto" w:fill="auto"/>
          </w:tcPr>
          <w:p w:rsidR="00DF4306" w:rsidRPr="0036455E" w:rsidRDefault="00DF4306" w:rsidP="00B27B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выполн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ния 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частично механизированной сварки плавлением различных деталей и конструкций из цве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ных металлов и сплавов во всех пространственных положениях сварного шва.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DF4306" w:rsidRPr="0036455E" w:rsidRDefault="00DF4306" w:rsidP="00B27BE5">
            <w:pPr>
              <w:pStyle w:val="a3"/>
              <w:widowControl w:val="0"/>
              <w:tabs>
                <w:tab w:val="left" w:pos="17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ников производственной практики</w:t>
            </w:r>
          </w:p>
          <w:p w:rsidR="00DF4306" w:rsidRPr="0036455E" w:rsidRDefault="00DF4306" w:rsidP="00B27BE5">
            <w:pPr>
              <w:pStyle w:val="a3"/>
              <w:widowControl w:val="0"/>
              <w:tabs>
                <w:tab w:val="left" w:pos="17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DF4306" w:rsidRPr="0036455E" w:rsidRDefault="00DF4306" w:rsidP="00B27BE5">
            <w:pPr>
              <w:pStyle w:val="a3"/>
              <w:widowControl w:val="0"/>
              <w:tabs>
                <w:tab w:val="left" w:pos="17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DF4306" w:rsidRPr="0036455E" w:rsidRDefault="00DF4306" w:rsidP="00B27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>чающихся.</w:t>
            </w:r>
          </w:p>
        </w:tc>
      </w:tr>
      <w:tr w:rsidR="00DF4306" w:rsidRPr="0036455E" w:rsidTr="00B27BE5">
        <w:tc>
          <w:tcPr>
            <w:tcW w:w="3119" w:type="dxa"/>
            <w:shd w:val="clear" w:color="auto" w:fill="auto"/>
          </w:tcPr>
          <w:p w:rsidR="00DF4306" w:rsidRPr="0036455E" w:rsidRDefault="00DF4306" w:rsidP="00B2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/>
                <w:sz w:val="24"/>
                <w:szCs w:val="24"/>
              </w:rPr>
              <w:t>ПК 3.2.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</w:t>
            </w:r>
          </w:p>
        </w:tc>
        <w:tc>
          <w:tcPr>
            <w:tcW w:w="3685" w:type="dxa"/>
            <w:shd w:val="clear" w:color="auto" w:fill="auto"/>
          </w:tcPr>
          <w:p w:rsidR="00DF4306" w:rsidRPr="0036455E" w:rsidRDefault="00DF4306" w:rsidP="00B27B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выполн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>ния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частично механизированной наплавки различных деталей. 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DF4306" w:rsidRPr="0036455E" w:rsidRDefault="00DF4306" w:rsidP="00B27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306" w:rsidRPr="0036455E" w:rsidTr="00B27BE5">
        <w:tc>
          <w:tcPr>
            <w:tcW w:w="3119" w:type="dxa"/>
            <w:shd w:val="clear" w:color="auto" w:fill="auto"/>
          </w:tcPr>
          <w:p w:rsidR="00DF4306" w:rsidRPr="0036455E" w:rsidRDefault="00DF4306" w:rsidP="00B27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/>
                <w:sz w:val="24"/>
                <w:szCs w:val="24"/>
              </w:rPr>
              <w:t>ПК 3.3.</w:t>
            </w:r>
            <w:r w:rsidRPr="0036455E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частично механизированную наплавку различных деталей.</w:t>
            </w:r>
          </w:p>
        </w:tc>
        <w:tc>
          <w:tcPr>
            <w:tcW w:w="3685" w:type="dxa"/>
            <w:shd w:val="clear" w:color="auto" w:fill="auto"/>
          </w:tcPr>
          <w:p w:rsidR="00DF4306" w:rsidRPr="0036455E" w:rsidRDefault="00DF4306" w:rsidP="00B27B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выполн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>ния частично механизированной сварки плавлением различных деталей из углеродистых и ко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струкционных сталей во всех </w:t>
            </w:r>
            <w:r w:rsidRPr="0036455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пространственных положениях сварного шва.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DF4306" w:rsidRPr="0036455E" w:rsidRDefault="00DF4306" w:rsidP="00B27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</w:tbl>
    <w:p w:rsidR="00DF4306" w:rsidRDefault="00DF4306" w:rsidP="00DF4306">
      <w:pPr>
        <w:rPr>
          <w:color w:val="FF0000"/>
          <w:sz w:val="28"/>
          <w:szCs w:val="28"/>
        </w:rPr>
      </w:pPr>
    </w:p>
    <w:p w:rsidR="00DF4306" w:rsidRDefault="00DF4306" w:rsidP="00D93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4306" w:rsidRPr="00D9312E" w:rsidRDefault="00DF4306" w:rsidP="00D93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A31C8" w:rsidRPr="00D9312E" w:rsidRDefault="00EA31C8" w:rsidP="00B23D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31C8" w:rsidRPr="00D9312E" w:rsidRDefault="00EA31C8" w:rsidP="00D9312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2CCE" w:rsidRPr="00E42CCE" w:rsidRDefault="00E42CCE" w:rsidP="00E4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ind w:left="102" w:hanging="102"/>
        <w:rPr>
          <w:rFonts w:ascii="Times New Roman" w:hAnsi="Times New Roman" w:cs="Times New Roman"/>
          <w:sz w:val="24"/>
          <w:szCs w:val="28"/>
        </w:rPr>
      </w:pPr>
    </w:p>
    <w:p w:rsidR="00EA31C8" w:rsidRDefault="00EA31C8" w:rsidP="00D9312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63D1" w:rsidRDefault="002263D1" w:rsidP="00D9312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63D1" w:rsidRDefault="002263D1" w:rsidP="00D9312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263D1" w:rsidSect="00EB36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ACA" w:rsidRDefault="005F5ACA" w:rsidP="0082020E">
      <w:pPr>
        <w:spacing w:line="240" w:lineRule="auto"/>
      </w:pPr>
      <w:r>
        <w:separator/>
      </w:r>
    </w:p>
  </w:endnote>
  <w:endnote w:type="continuationSeparator" w:id="0">
    <w:p w:rsidR="005F5ACA" w:rsidRDefault="005F5ACA" w:rsidP="008202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7F2" w:rsidRDefault="00D647F2" w:rsidP="00942C05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</w:t>
    </w:r>
    <w:r>
      <w:rPr>
        <w:rStyle w:val="ab"/>
      </w:rPr>
      <w:fldChar w:fldCharType="end"/>
    </w:r>
  </w:p>
  <w:p w:rsidR="00D647F2" w:rsidRDefault="00D647F2" w:rsidP="00942C05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7F2" w:rsidRDefault="00D647F2">
    <w:pPr>
      <w:pStyle w:val="ac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95pt;height:13.7pt;z-index:251660288;mso-wrap-distance-left:0;mso-wrap-distance-right:0;mso-position-horizontal-relative:page" stroked="f">
          <v:fill opacity="0" color2="black"/>
          <v:textbox inset="0,0,0,0">
            <w:txbxContent>
              <w:p w:rsidR="00D647F2" w:rsidRDefault="00D647F2">
                <w:pPr>
                  <w:pStyle w:val="ac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ACA" w:rsidRDefault="005F5ACA" w:rsidP="0082020E">
      <w:pPr>
        <w:spacing w:line="240" w:lineRule="auto"/>
      </w:pPr>
      <w:r>
        <w:separator/>
      </w:r>
    </w:p>
  </w:footnote>
  <w:footnote w:type="continuationSeparator" w:id="0">
    <w:p w:rsidR="005F5ACA" w:rsidRDefault="005F5ACA" w:rsidP="008202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FFC60C0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13"/>
    <w:multiLevelType w:val="single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14"/>
    <w:multiLevelType w:val="multilevel"/>
    <w:tmpl w:val="00000014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1523E8"/>
    <w:multiLevelType w:val="hybridMultilevel"/>
    <w:tmpl w:val="72826218"/>
    <w:lvl w:ilvl="0" w:tplc="DFD0B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0B7222"/>
    <w:multiLevelType w:val="hybridMultilevel"/>
    <w:tmpl w:val="C87CBDA8"/>
    <w:lvl w:ilvl="0" w:tplc="81A03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F1224"/>
    <w:multiLevelType w:val="hybridMultilevel"/>
    <w:tmpl w:val="68E6C82A"/>
    <w:lvl w:ilvl="0" w:tplc="81A03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23F27"/>
    <w:multiLevelType w:val="hybridMultilevel"/>
    <w:tmpl w:val="EBA49300"/>
    <w:lvl w:ilvl="0" w:tplc="81A03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22340"/>
    <w:multiLevelType w:val="hybridMultilevel"/>
    <w:tmpl w:val="F57C2D18"/>
    <w:lvl w:ilvl="0" w:tplc="7E1EA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01E88"/>
    <w:multiLevelType w:val="hybridMultilevel"/>
    <w:tmpl w:val="189ECD4A"/>
    <w:lvl w:ilvl="0" w:tplc="81A03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F2EFF"/>
    <w:multiLevelType w:val="hybridMultilevel"/>
    <w:tmpl w:val="706C55FC"/>
    <w:lvl w:ilvl="0" w:tplc="DFD0B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3549B"/>
    <w:multiLevelType w:val="hybridMultilevel"/>
    <w:tmpl w:val="1AC8E156"/>
    <w:lvl w:ilvl="0" w:tplc="81A03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322C4"/>
    <w:multiLevelType w:val="hybridMultilevel"/>
    <w:tmpl w:val="D966B9AA"/>
    <w:lvl w:ilvl="0" w:tplc="81A03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C5B27"/>
    <w:multiLevelType w:val="hybridMultilevel"/>
    <w:tmpl w:val="6AEA0A3A"/>
    <w:lvl w:ilvl="0" w:tplc="81A03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E2C69"/>
    <w:multiLevelType w:val="hybridMultilevel"/>
    <w:tmpl w:val="F9908F1E"/>
    <w:lvl w:ilvl="0" w:tplc="7E1EA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6680A"/>
    <w:multiLevelType w:val="hybridMultilevel"/>
    <w:tmpl w:val="087A7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23967"/>
    <w:multiLevelType w:val="hybridMultilevel"/>
    <w:tmpl w:val="C6C8927E"/>
    <w:lvl w:ilvl="0" w:tplc="DFD0B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43FDE"/>
    <w:multiLevelType w:val="hybridMultilevel"/>
    <w:tmpl w:val="F0E298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3C5790"/>
    <w:multiLevelType w:val="hybridMultilevel"/>
    <w:tmpl w:val="E7AA24DC"/>
    <w:lvl w:ilvl="0" w:tplc="7E1EA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B7297"/>
    <w:multiLevelType w:val="hybridMultilevel"/>
    <w:tmpl w:val="BDD4EFA2"/>
    <w:lvl w:ilvl="0" w:tplc="DFD0B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F3716C"/>
    <w:multiLevelType w:val="hybridMultilevel"/>
    <w:tmpl w:val="A38E0FE2"/>
    <w:lvl w:ilvl="0" w:tplc="C9F430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F79028D"/>
    <w:multiLevelType w:val="hybridMultilevel"/>
    <w:tmpl w:val="12A6B774"/>
    <w:lvl w:ilvl="0" w:tplc="DFD0B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4D2B6F"/>
    <w:multiLevelType w:val="hybridMultilevel"/>
    <w:tmpl w:val="1DE6494A"/>
    <w:lvl w:ilvl="0" w:tplc="DFD0B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F5BC0"/>
    <w:multiLevelType w:val="hybridMultilevel"/>
    <w:tmpl w:val="3D04201C"/>
    <w:lvl w:ilvl="0" w:tplc="2C90E97C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673ECD"/>
    <w:multiLevelType w:val="hybridMultilevel"/>
    <w:tmpl w:val="F3A49DDC"/>
    <w:lvl w:ilvl="0" w:tplc="DFD0B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12"/>
  </w:num>
  <w:num w:numId="6">
    <w:abstractNumId w:val="13"/>
  </w:num>
  <w:num w:numId="7">
    <w:abstractNumId w:val="11"/>
  </w:num>
  <w:num w:numId="8">
    <w:abstractNumId w:val="20"/>
  </w:num>
  <w:num w:numId="9">
    <w:abstractNumId w:val="2"/>
  </w:num>
  <w:num w:numId="10">
    <w:abstractNumId w:val="3"/>
  </w:num>
  <w:num w:numId="11">
    <w:abstractNumId w:val="0"/>
  </w:num>
  <w:num w:numId="12">
    <w:abstractNumId w:val="17"/>
  </w:num>
  <w:num w:numId="13">
    <w:abstractNumId w:val="14"/>
  </w:num>
  <w:num w:numId="14">
    <w:abstractNumId w:val="8"/>
  </w:num>
  <w:num w:numId="15">
    <w:abstractNumId w:val="18"/>
  </w:num>
  <w:num w:numId="16">
    <w:abstractNumId w:val="23"/>
  </w:num>
  <w:num w:numId="17">
    <w:abstractNumId w:val="1"/>
  </w:num>
  <w:num w:numId="18">
    <w:abstractNumId w:val="15"/>
  </w:num>
  <w:num w:numId="19">
    <w:abstractNumId w:val="10"/>
  </w:num>
  <w:num w:numId="20">
    <w:abstractNumId w:val="22"/>
  </w:num>
  <w:num w:numId="21">
    <w:abstractNumId w:val="24"/>
  </w:num>
  <w:num w:numId="22">
    <w:abstractNumId w:val="4"/>
  </w:num>
  <w:num w:numId="23">
    <w:abstractNumId w:val="19"/>
  </w:num>
  <w:num w:numId="24">
    <w:abstractNumId w:val="21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31C8"/>
    <w:rsid w:val="00003981"/>
    <w:rsid w:val="00003AFC"/>
    <w:rsid w:val="00003CA2"/>
    <w:rsid w:val="0000485B"/>
    <w:rsid w:val="000102CB"/>
    <w:rsid w:val="00015F59"/>
    <w:rsid w:val="00027D47"/>
    <w:rsid w:val="000301FE"/>
    <w:rsid w:val="000338A7"/>
    <w:rsid w:val="00045962"/>
    <w:rsid w:val="00045C31"/>
    <w:rsid w:val="000526F5"/>
    <w:rsid w:val="00056C68"/>
    <w:rsid w:val="000650EF"/>
    <w:rsid w:val="00076180"/>
    <w:rsid w:val="00077E3A"/>
    <w:rsid w:val="000862A9"/>
    <w:rsid w:val="00092747"/>
    <w:rsid w:val="00097364"/>
    <w:rsid w:val="000A59F8"/>
    <w:rsid w:val="000B399C"/>
    <w:rsid w:val="000C1D6D"/>
    <w:rsid w:val="000C49AA"/>
    <w:rsid w:val="000C5934"/>
    <w:rsid w:val="000C7EA1"/>
    <w:rsid w:val="000D23A8"/>
    <w:rsid w:val="000D2C3E"/>
    <w:rsid w:val="000D40D3"/>
    <w:rsid w:val="000D5615"/>
    <w:rsid w:val="000D72F3"/>
    <w:rsid w:val="000F3FE8"/>
    <w:rsid w:val="000F5E05"/>
    <w:rsid w:val="00103775"/>
    <w:rsid w:val="00110C07"/>
    <w:rsid w:val="001129BC"/>
    <w:rsid w:val="001150A7"/>
    <w:rsid w:val="00120CD8"/>
    <w:rsid w:val="00123216"/>
    <w:rsid w:val="00124BB7"/>
    <w:rsid w:val="00135A45"/>
    <w:rsid w:val="001377ED"/>
    <w:rsid w:val="00146D85"/>
    <w:rsid w:val="0015425F"/>
    <w:rsid w:val="00157160"/>
    <w:rsid w:val="00163080"/>
    <w:rsid w:val="00165EA7"/>
    <w:rsid w:val="00170235"/>
    <w:rsid w:val="00173F31"/>
    <w:rsid w:val="00183F83"/>
    <w:rsid w:val="00184CAF"/>
    <w:rsid w:val="00186BA1"/>
    <w:rsid w:val="001A1912"/>
    <w:rsid w:val="001A4AB1"/>
    <w:rsid w:val="001C2110"/>
    <w:rsid w:val="001C28C4"/>
    <w:rsid w:val="001D4860"/>
    <w:rsid w:val="001E4978"/>
    <w:rsid w:val="002041B2"/>
    <w:rsid w:val="00214404"/>
    <w:rsid w:val="00216968"/>
    <w:rsid w:val="002223FA"/>
    <w:rsid w:val="002263D1"/>
    <w:rsid w:val="00232E03"/>
    <w:rsid w:val="00240357"/>
    <w:rsid w:val="00253C9F"/>
    <w:rsid w:val="00256EC7"/>
    <w:rsid w:val="0026258A"/>
    <w:rsid w:val="00263BF6"/>
    <w:rsid w:val="002732F5"/>
    <w:rsid w:val="00273C12"/>
    <w:rsid w:val="002916C7"/>
    <w:rsid w:val="002978C4"/>
    <w:rsid w:val="002A74F2"/>
    <w:rsid w:val="002B4F0A"/>
    <w:rsid w:val="002B7E47"/>
    <w:rsid w:val="002C4362"/>
    <w:rsid w:val="002C488B"/>
    <w:rsid w:val="002C4F99"/>
    <w:rsid w:val="002C5332"/>
    <w:rsid w:val="002D1D69"/>
    <w:rsid w:val="002D2420"/>
    <w:rsid w:val="002D30A3"/>
    <w:rsid w:val="002D3C58"/>
    <w:rsid w:val="002D6521"/>
    <w:rsid w:val="002F16F1"/>
    <w:rsid w:val="002F1E54"/>
    <w:rsid w:val="002F2371"/>
    <w:rsid w:val="002F3250"/>
    <w:rsid w:val="002F4405"/>
    <w:rsid w:val="00322DE8"/>
    <w:rsid w:val="00327C1E"/>
    <w:rsid w:val="00332C2F"/>
    <w:rsid w:val="00337F59"/>
    <w:rsid w:val="00347732"/>
    <w:rsid w:val="00350062"/>
    <w:rsid w:val="00350533"/>
    <w:rsid w:val="00354B63"/>
    <w:rsid w:val="0036455E"/>
    <w:rsid w:val="0036542E"/>
    <w:rsid w:val="00372355"/>
    <w:rsid w:val="00372AC4"/>
    <w:rsid w:val="00373B6F"/>
    <w:rsid w:val="003772D9"/>
    <w:rsid w:val="0038248C"/>
    <w:rsid w:val="0039289E"/>
    <w:rsid w:val="0039602C"/>
    <w:rsid w:val="003966CC"/>
    <w:rsid w:val="003A10B6"/>
    <w:rsid w:val="003A49BC"/>
    <w:rsid w:val="003A570C"/>
    <w:rsid w:val="003A5736"/>
    <w:rsid w:val="003B65C3"/>
    <w:rsid w:val="003C00D0"/>
    <w:rsid w:val="003C0E19"/>
    <w:rsid w:val="003C6114"/>
    <w:rsid w:val="003D1730"/>
    <w:rsid w:val="003D4E47"/>
    <w:rsid w:val="003E2313"/>
    <w:rsid w:val="00401BAB"/>
    <w:rsid w:val="00405DEB"/>
    <w:rsid w:val="00412CCD"/>
    <w:rsid w:val="004157F4"/>
    <w:rsid w:val="004229F2"/>
    <w:rsid w:val="00427EBA"/>
    <w:rsid w:val="00447001"/>
    <w:rsid w:val="00447AFE"/>
    <w:rsid w:val="00450A99"/>
    <w:rsid w:val="00452646"/>
    <w:rsid w:val="004555CF"/>
    <w:rsid w:val="00457E78"/>
    <w:rsid w:val="00465797"/>
    <w:rsid w:val="00475736"/>
    <w:rsid w:val="00477755"/>
    <w:rsid w:val="00484C1C"/>
    <w:rsid w:val="00490E1B"/>
    <w:rsid w:val="004A1E06"/>
    <w:rsid w:val="004B53E5"/>
    <w:rsid w:val="004C13A2"/>
    <w:rsid w:val="004D0484"/>
    <w:rsid w:val="004D2EFF"/>
    <w:rsid w:val="004D4C06"/>
    <w:rsid w:val="004D6263"/>
    <w:rsid w:val="004D6AEB"/>
    <w:rsid w:val="004E223B"/>
    <w:rsid w:val="004F791D"/>
    <w:rsid w:val="00502F08"/>
    <w:rsid w:val="00503830"/>
    <w:rsid w:val="00506A1F"/>
    <w:rsid w:val="00541D1D"/>
    <w:rsid w:val="005538C8"/>
    <w:rsid w:val="005559E6"/>
    <w:rsid w:val="00562CA9"/>
    <w:rsid w:val="00576E51"/>
    <w:rsid w:val="005815CA"/>
    <w:rsid w:val="0058223A"/>
    <w:rsid w:val="00585769"/>
    <w:rsid w:val="005878C9"/>
    <w:rsid w:val="00590FD4"/>
    <w:rsid w:val="00591728"/>
    <w:rsid w:val="00591F07"/>
    <w:rsid w:val="00592CAA"/>
    <w:rsid w:val="00596B8B"/>
    <w:rsid w:val="005A15DB"/>
    <w:rsid w:val="005A722E"/>
    <w:rsid w:val="005B365F"/>
    <w:rsid w:val="005E0638"/>
    <w:rsid w:val="005E4405"/>
    <w:rsid w:val="005E65BA"/>
    <w:rsid w:val="005F5ACA"/>
    <w:rsid w:val="006145BA"/>
    <w:rsid w:val="00620CFE"/>
    <w:rsid w:val="00622DB5"/>
    <w:rsid w:val="006243EA"/>
    <w:rsid w:val="006251BD"/>
    <w:rsid w:val="00625D40"/>
    <w:rsid w:val="00630CB0"/>
    <w:rsid w:val="00631A1A"/>
    <w:rsid w:val="00642934"/>
    <w:rsid w:val="00643163"/>
    <w:rsid w:val="006472F1"/>
    <w:rsid w:val="0065382D"/>
    <w:rsid w:val="006561AA"/>
    <w:rsid w:val="0066525D"/>
    <w:rsid w:val="006709BE"/>
    <w:rsid w:val="00671B12"/>
    <w:rsid w:val="00673BE2"/>
    <w:rsid w:val="00675038"/>
    <w:rsid w:val="00676FC5"/>
    <w:rsid w:val="00676FE4"/>
    <w:rsid w:val="00680AE3"/>
    <w:rsid w:val="006817FE"/>
    <w:rsid w:val="00682AE8"/>
    <w:rsid w:val="006859F9"/>
    <w:rsid w:val="00686F00"/>
    <w:rsid w:val="00691C76"/>
    <w:rsid w:val="00692496"/>
    <w:rsid w:val="006962D3"/>
    <w:rsid w:val="006A669E"/>
    <w:rsid w:val="006B5BCE"/>
    <w:rsid w:val="006D475E"/>
    <w:rsid w:val="006E5C0F"/>
    <w:rsid w:val="006F0688"/>
    <w:rsid w:val="006F76A9"/>
    <w:rsid w:val="0070114F"/>
    <w:rsid w:val="00701D77"/>
    <w:rsid w:val="00710D21"/>
    <w:rsid w:val="0071332B"/>
    <w:rsid w:val="0071671E"/>
    <w:rsid w:val="00737FE4"/>
    <w:rsid w:val="0074320A"/>
    <w:rsid w:val="007704C5"/>
    <w:rsid w:val="00782209"/>
    <w:rsid w:val="0079130C"/>
    <w:rsid w:val="007A3069"/>
    <w:rsid w:val="007A65FF"/>
    <w:rsid w:val="007B09AB"/>
    <w:rsid w:val="007B408E"/>
    <w:rsid w:val="007C489E"/>
    <w:rsid w:val="007D12B3"/>
    <w:rsid w:val="007D6AB0"/>
    <w:rsid w:val="007E4A1F"/>
    <w:rsid w:val="007E4A6E"/>
    <w:rsid w:val="007E4CBD"/>
    <w:rsid w:val="007F192E"/>
    <w:rsid w:val="007F2A93"/>
    <w:rsid w:val="007F4881"/>
    <w:rsid w:val="007F6B17"/>
    <w:rsid w:val="0082020E"/>
    <w:rsid w:val="008248E2"/>
    <w:rsid w:val="00830111"/>
    <w:rsid w:val="00842699"/>
    <w:rsid w:val="00843630"/>
    <w:rsid w:val="00843774"/>
    <w:rsid w:val="00845623"/>
    <w:rsid w:val="008511D5"/>
    <w:rsid w:val="00855BAD"/>
    <w:rsid w:val="008633E9"/>
    <w:rsid w:val="00896C46"/>
    <w:rsid w:val="00897BC9"/>
    <w:rsid w:val="008A30CC"/>
    <w:rsid w:val="008B3EE7"/>
    <w:rsid w:val="008D2AAB"/>
    <w:rsid w:val="008D7A16"/>
    <w:rsid w:val="008E5A02"/>
    <w:rsid w:val="008F21CA"/>
    <w:rsid w:val="009026E3"/>
    <w:rsid w:val="009027D8"/>
    <w:rsid w:val="009045C8"/>
    <w:rsid w:val="009068C2"/>
    <w:rsid w:val="00912B48"/>
    <w:rsid w:val="00917D02"/>
    <w:rsid w:val="00921D5C"/>
    <w:rsid w:val="0092374D"/>
    <w:rsid w:val="009241F0"/>
    <w:rsid w:val="009256DA"/>
    <w:rsid w:val="009378A5"/>
    <w:rsid w:val="00942C05"/>
    <w:rsid w:val="00946911"/>
    <w:rsid w:val="00964962"/>
    <w:rsid w:val="00997FB1"/>
    <w:rsid w:val="009A4667"/>
    <w:rsid w:val="009A7BCE"/>
    <w:rsid w:val="009B094C"/>
    <w:rsid w:val="009B2774"/>
    <w:rsid w:val="009B415A"/>
    <w:rsid w:val="009C1B91"/>
    <w:rsid w:val="009D13E9"/>
    <w:rsid w:val="009D3004"/>
    <w:rsid w:val="009D3DF1"/>
    <w:rsid w:val="009D5F33"/>
    <w:rsid w:val="009F46EE"/>
    <w:rsid w:val="00A04793"/>
    <w:rsid w:val="00A14BE1"/>
    <w:rsid w:val="00A2329E"/>
    <w:rsid w:val="00A34D66"/>
    <w:rsid w:val="00A4295C"/>
    <w:rsid w:val="00A51A34"/>
    <w:rsid w:val="00A54A9E"/>
    <w:rsid w:val="00A553C7"/>
    <w:rsid w:val="00A57356"/>
    <w:rsid w:val="00A65F29"/>
    <w:rsid w:val="00A66151"/>
    <w:rsid w:val="00A764E4"/>
    <w:rsid w:val="00A901F7"/>
    <w:rsid w:val="00A943D7"/>
    <w:rsid w:val="00AA44C9"/>
    <w:rsid w:val="00AA4F3D"/>
    <w:rsid w:val="00AB0F2D"/>
    <w:rsid w:val="00AB227B"/>
    <w:rsid w:val="00AB4B19"/>
    <w:rsid w:val="00AB5688"/>
    <w:rsid w:val="00AE5FC5"/>
    <w:rsid w:val="00AF1CA2"/>
    <w:rsid w:val="00B134D5"/>
    <w:rsid w:val="00B13A54"/>
    <w:rsid w:val="00B13AAF"/>
    <w:rsid w:val="00B1732C"/>
    <w:rsid w:val="00B23DF2"/>
    <w:rsid w:val="00B255EA"/>
    <w:rsid w:val="00B34231"/>
    <w:rsid w:val="00B34575"/>
    <w:rsid w:val="00B45A46"/>
    <w:rsid w:val="00B52F8C"/>
    <w:rsid w:val="00B56C0E"/>
    <w:rsid w:val="00B606FF"/>
    <w:rsid w:val="00B73C59"/>
    <w:rsid w:val="00B929CA"/>
    <w:rsid w:val="00B934E8"/>
    <w:rsid w:val="00BA0707"/>
    <w:rsid w:val="00BB15F7"/>
    <w:rsid w:val="00BB287B"/>
    <w:rsid w:val="00BB46BF"/>
    <w:rsid w:val="00BC2465"/>
    <w:rsid w:val="00BE6A01"/>
    <w:rsid w:val="00BF0BEA"/>
    <w:rsid w:val="00C03128"/>
    <w:rsid w:val="00C12E41"/>
    <w:rsid w:val="00C1639B"/>
    <w:rsid w:val="00C2485F"/>
    <w:rsid w:val="00C45C3A"/>
    <w:rsid w:val="00C462FC"/>
    <w:rsid w:val="00C47CA6"/>
    <w:rsid w:val="00C52670"/>
    <w:rsid w:val="00C579BC"/>
    <w:rsid w:val="00C60233"/>
    <w:rsid w:val="00C60A8C"/>
    <w:rsid w:val="00C731E4"/>
    <w:rsid w:val="00C864DC"/>
    <w:rsid w:val="00C86A49"/>
    <w:rsid w:val="00CA4B9A"/>
    <w:rsid w:val="00CC5164"/>
    <w:rsid w:val="00CC5CA5"/>
    <w:rsid w:val="00CC5DBE"/>
    <w:rsid w:val="00CC651B"/>
    <w:rsid w:val="00CD1D45"/>
    <w:rsid w:val="00CD34AD"/>
    <w:rsid w:val="00CE2D4E"/>
    <w:rsid w:val="00CE7B3C"/>
    <w:rsid w:val="00CF0B68"/>
    <w:rsid w:val="00CF7ECA"/>
    <w:rsid w:val="00D013E3"/>
    <w:rsid w:val="00D02C21"/>
    <w:rsid w:val="00D13ED4"/>
    <w:rsid w:val="00D26357"/>
    <w:rsid w:val="00D279E4"/>
    <w:rsid w:val="00D34725"/>
    <w:rsid w:val="00D37594"/>
    <w:rsid w:val="00D647F2"/>
    <w:rsid w:val="00D729FB"/>
    <w:rsid w:val="00D82F82"/>
    <w:rsid w:val="00D90B0D"/>
    <w:rsid w:val="00D9312E"/>
    <w:rsid w:val="00D94400"/>
    <w:rsid w:val="00DA15C3"/>
    <w:rsid w:val="00DA75E0"/>
    <w:rsid w:val="00DA7849"/>
    <w:rsid w:val="00DC417E"/>
    <w:rsid w:val="00DC5F40"/>
    <w:rsid w:val="00DC62C0"/>
    <w:rsid w:val="00DC7BBD"/>
    <w:rsid w:val="00DD2B17"/>
    <w:rsid w:val="00DE4C2C"/>
    <w:rsid w:val="00DE7DA5"/>
    <w:rsid w:val="00DF2C6A"/>
    <w:rsid w:val="00DF4306"/>
    <w:rsid w:val="00E01255"/>
    <w:rsid w:val="00E028B5"/>
    <w:rsid w:val="00E03582"/>
    <w:rsid w:val="00E04312"/>
    <w:rsid w:val="00E04D27"/>
    <w:rsid w:val="00E13C1E"/>
    <w:rsid w:val="00E166C1"/>
    <w:rsid w:val="00E23608"/>
    <w:rsid w:val="00E30951"/>
    <w:rsid w:val="00E34A50"/>
    <w:rsid w:val="00E36966"/>
    <w:rsid w:val="00E40658"/>
    <w:rsid w:val="00E42CCE"/>
    <w:rsid w:val="00E548DF"/>
    <w:rsid w:val="00E677B5"/>
    <w:rsid w:val="00EA2015"/>
    <w:rsid w:val="00EA31C8"/>
    <w:rsid w:val="00EA54E0"/>
    <w:rsid w:val="00EB054E"/>
    <w:rsid w:val="00EB36B3"/>
    <w:rsid w:val="00EB3BDB"/>
    <w:rsid w:val="00EC2594"/>
    <w:rsid w:val="00EC3AEA"/>
    <w:rsid w:val="00ED2D2B"/>
    <w:rsid w:val="00ED3D53"/>
    <w:rsid w:val="00EE33F7"/>
    <w:rsid w:val="00EE4786"/>
    <w:rsid w:val="00EF05D9"/>
    <w:rsid w:val="00F03724"/>
    <w:rsid w:val="00F119DE"/>
    <w:rsid w:val="00F14858"/>
    <w:rsid w:val="00F20853"/>
    <w:rsid w:val="00F25E45"/>
    <w:rsid w:val="00F34947"/>
    <w:rsid w:val="00F3542C"/>
    <w:rsid w:val="00F4076E"/>
    <w:rsid w:val="00F44C1F"/>
    <w:rsid w:val="00F45F83"/>
    <w:rsid w:val="00F47EB6"/>
    <w:rsid w:val="00F516C7"/>
    <w:rsid w:val="00F564F1"/>
    <w:rsid w:val="00F7084B"/>
    <w:rsid w:val="00F751EF"/>
    <w:rsid w:val="00F930AF"/>
    <w:rsid w:val="00F966A5"/>
    <w:rsid w:val="00FA777B"/>
    <w:rsid w:val="00FC1A58"/>
    <w:rsid w:val="00FC3CF4"/>
    <w:rsid w:val="00FC6F6D"/>
    <w:rsid w:val="00FD33D5"/>
    <w:rsid w:val="00FD3F40"/>
    <w:rsid w:val="00FD413D"/>
    <w:rsid w:val="00FE11F5"/>
    <w:rsid w:val="00FF0285"/>
    <w:rsid w:val="00FF1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30B7BC3"/>
  <w15:docId w15:val="{EF1DA781-657F-4DAC-8AF6-E41AC3FA8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1C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2A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A31C8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A31C8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21">
    <w:name w:val="Основной текст с отступом 21"/>
    <w:basedOn w:val="a"/>
    <w:rsid w:val="00EA31C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Абзац списка1"/>
    <w:basedOn w:val="a"/>
    <w:uiPriority w:val="34"/>
    <w:qFormat/>
    <w:rsid w:val="00EA31C8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EA31C8"/>
    <w:pPr>
      <w:ind w:left="720"/>
      <w:contextualSpacing/>
    </w:pPr>
  </w:style>
  <w:style w:type="paragraph" w:customStyle="1" w:styleId="2">
    <w:name w:val="Абзац списка2"/>
    <w:basedOn w:val="a"/>
    <w:uiPriority w:val="34"/>
    <w:qFormat/>
    <w:rsid w:val="00EA31C8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EA31C8"/>
    <w:pPr>
      <w:suppressAutoHyphens/>
      <w:spacing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A31C8"/>
    <w:pPr>
      <w:suppressAutoHyphens/>
      <w:spacing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72A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footnote reference"/>
    <w:rsid w:val="00372AC4"/>
    <w:rPr>
      <w:vertAlign w:val="superscript"/>
    </w:rPr>
  </w:style>
  <w:style w:type="paragraph" w:styleId="a6">
    <w:name w:val="Body Text"/>
    <w:basedOn w:val="a"/>
    <w:link w:val="a7"/>
    <w:uiPriority w:val="99"/>
    <w:rsid w:val="00372AC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372AC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372AC4"/>
    <w:pPr>
      <w:suppressAutoHyphens/>
      <w:spacing w:after="60" w:line="240" w:lineRule="auto"/>
      <w:jc w:val="center"/>
    </w:pPr>
    <w:rPr>
      <w:rFonts w:ascii="Cambria" w:eastAsia="Calibri" w:hAnsi="Cambria" w:cs="Times New Roman"/>
      <w:sz w:val="24"/>
      <w:szCs w:val="24"/>
      <w:lang w:eastAsia="ar-SA"/>
    </w:rPr>
  </w:style>
  <w:style w:type="character" w:customStyle="1" w:styleId="a9">
    <w:name w:val="Подзаголовок Знак"/>
    <w:basedOn w:val="a0"/>
    <w:link w:val="a8"/>
    <w:rsid w:val="00372AC4"/>
    <w:rPr>
      <w:rFonts w:ascii="Cambria" w:eastAsia="Calibri" w:hAnsi="Cambria" w:cs="Times New Roman"/>
      <w:sz w:val="24"/>
      <w:szCs w:val="24"/>
      <w:lang w:eastAsia="ar-SA"/>
    </w:rPr>
  </w:style>
  <w:style w:type="table" w:styleId="aa">
    <w:name w:val="Table Grid"/>
    <w:basedOn w:val="a1"/>
    <w:uiPriority w:val="59"/>
    <w:rsid w:val="00372AC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2"/>
    <w:uiPriority w:val="99"/>
    <w:semiHidden/>
    <w:unhideWhenUsed/>
    <w:rsid w:val="00942C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942C05"/>
    <w:rPr>
      <w:rFonts w:eastAsiaTheme="minorEastAsia"/>
      <w:lang w:eastAsia="ru-RU"/>
    </w:rPr>
  </w:style>
  <w:style w:type="character" w:styleId="ab">
    <w:name w:val="page number"/>
    <w:basedOn w:val="a0"/>
    <w:uiPriority w:val="99"/>
    <w:rsid w:val="00942C05"/>
  </w:style>
  <w:style w:type="paragraph" w:styleId="ac">
    <w:name w:val="footer"/>
    <w:basedOn w:val="a"/>
    <w:link w:val="ad"/>
    <w:uiPriority w:val="99"/>
    <w:rsid w:val="00942C05"/>
    <w:pPr>
      <w:tabs>
        <w:tab w:val="center" w:pos="4677"/>
        <w:tab w:val="right" w:pos="9355"/>
      </w:tabs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Нижний колонтитул Знак"/>
    <w:basedOn w:val="a0"/>
    <w:link w:val="ac"/>
    <w:uiPriority w:val="99"/>
    <w:rsid w:val="00942C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No Spacing"/>
    <w:uiPriority w:val="99"/>
    <w:qFormat/>
    <w:rsid w:val="003E2313"/>
    <w:pPr>
      <w:spacing w:line="240" w:lineRule="auto"/>
    </w:pPr>
    <w:rPr>
      <w:rFonts w:ascii="Calibri" w:eastAsia="Calibri" w:hAnsi="Calibri" w:cs="Times New Roman"/>
    </w:rPr>
  </w:style>
  <w:style w:type="paragraph" w:styleId="af">
    <w:name w:val="header"/>
    <w:basedOn w:val="a"/>
    <w:link w:val="af0"/>
    <w:uiPriority w:val="99"/>
    <w:unhideWhenUsed/>
    <w:rsid w:val="00631A1A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31A1A"/>
    <w:rPr>
      <w:rFonts w:eastAsiaTheme="minorEastAsia"/>
      <w:lang w:eastAsia="ru-RU"/>
    </w:rPr>
  </w:style>
  <w:style w:type="character" w:customStyle="1" w:styleId="normaltextrun">
    <w:name w:val="normaltextrun"/>
    <w:basedOn w:val="a0"/>
    <w:rsid w:val="00E04312"/>
  </w:style>
  <w:style w:type="character" w:customStyle="1" w:styleId="eop">
    <w:name w:val="eop"/>
    <w:basedOn w:val="a0"/>
    <w:rsid w:val="00E0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B39D76-53E3-4C24-8B0B-CD9AC9BE9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4379</TotalTime>
  <Pages>25</Pages>
  <Words>6500</Words>
  <Characters>37055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Боровкова Е.В</cp:lastModifiedBy>
  <cp:revision>112</cp:revision>
  <cp:lastPrinted>2018-01-18T05:40:00Z</cp:lastPrinted>
  <dcterms:created xsi:type="dcterms:W3CDTF">2017-02-04T01:30:00Z</dcterms:created>
  <dcterms:modified xsi:type="dcterms:W3CDTF">2025-06-30T03:54:00Z</dcterms:modified>
</cp:coreProperties>
</file>